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4DD25" w14:textId="77777777" w:rsidR="00B051DD" w:rsidRPr="004E5BFE" w:rsidRDefault="00000000" w:rsidP="004E5BFE">
      <w:pPr>
        <w:pStyle w:val="a8"/>
        <w:rPr>
          <w:rFonts w:ascii="맑은 고딕" w:eastAsia="맑은 고딕" w:hAnsi="맑은 고딕"/>
          <w:b/>
          <w:bCs/>
          <w:color w:val="auto"/>
          <w:sz w:val="30"/>
          <w:szCs w:val="30"/>
        </w:rPr>
      </w:pPr>
      <w:r w:rsidRPr="004E5BFE">
        <w:rPr>
          <w:rFonts w:ascii="맑은 고딕" w:eastAsia="맑은 고딕" w:hAnsi="맑은 고딕"/>
          <w:b/>
          <w:bCs/>
          <w:color w:val="auto"/>
          <w:sz w:val="30"/>
          <w:szCs w:val="30"/>
        </w:rPr>
        <w:t>창고 점검일지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794"/>
        <w:gridCol w:w="376"/>
        <w:gridCol w:w="876"/>
        <w:gridCol w:w="198"/>
        <w:gridCol w:w="1060"/>
        <w:gridCol w:w="1012"/>
        <w:gridCol w:w="47"/>
        <w:gridCol w:w="1059"/>
        <w:gridCol w:w="626"/>
        <w:gridCol w:w="425"/>
        <w:gridCol w:w="17"/>
        <w:gridCol w:w="184"/>
        <w:gridCol w:w="626"/>
        <w:gridCol w:w="251"/>
        <w:gridCol w:w="375"/>
        <w:gridCol w:w="695"/>
        <w:gridCol w:w="9"/>
      </w:tblGrid>
      <w:tr w:rsidR="00F53AC1" w:rsidRPr="00F53AC1" w14:paraId="3ABECE0A" w14:textId="77777777" w:rsidTr="00913593">
        <w:trPr>
          <w:trHeight w:val="448"/>
        </w:trPr>
        <w:tc>
          <w:tcPr>
            <w:tcW w:w="2244" w:type="dxa"/>
            <w:gridSpan w:val="4"/>
            <w:vMerge w:val="restart"/>
            <w:shd w:val="clear" w:color="auto" w:fill="D9D9D9" w:themeFill="background1" w:themeFillShade="D9"/>
          </w:tcPr>
          <w:p w14:paraId="2643C453" w14:textId="77777777" w:rsidR="00F53AC1" w:rsidRPr="00F53AC1" w:rsidRDefault="00F53AC1" w:rsidP="00F53AC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F53AC1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결재</w:t>
            </w:r>
          </w:p>
        </w:tc>
        <w:tc>
          <w:tcPr>
            <w:tcW w:w="2072" w:type="dxa"/>
            <w:gridSpan w:val="2"/>
            <w:shd w:val="clear" w:color="auto" w:fill="D9D9D9" w:themeFill="background1" w:themeFillShade="D9"/>
          </w:tcPr>
          <w:p w14:paraId="10CF650B" w14:textId="77777777" w:rsidR="00F53AC1" w:rsidRPr="00F53AC1" w:rsidRDefault="00F53AC1" w:rsidP="00F53AC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F53AC1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작성</w:t>
            </w:r>
          </w:p>
        </w:tc>
        <w:tc>
          <w:tcPr>
            <w:tcW w:w="2157" w:type="dxa"/>
            <w:gridSpan w:val="4"/>
            <w:shd w:val="clear" w:color="auto" w:fill="D9D9D9" w:themeFill="background1" w:themeFillShade="D9"/>
          </w:tcPr>
          <w:p w14:paraId="7F641602" w14:textId="77777777" w:rsidR="00F53AC1" w:rsidRPr="00F53AC1" w:rsidRDefault="00F53AC1" w:rsidP="00F53AC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F53AC1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검토</w:t>
            </w:r>
          </w:p>
        </w:tc>
        <w:tc>
          <w:tcPr>
            <w:tcW w:w="2157" w:type="dxa"/>
            <w:gridSpan w:val="7"/>
            <w:shd w:val="clear" w:color="auto" w:fill="D9D9D9" w:themeFill="background1" w:themeFillShade="D9"/>
          </w:tcPr>
          <w:p w14:paraId="3DAD41B7" w14:textId="77777777" w:rsidR="00F53AC1" w:rsidRPr="00F53AC1" w:rsidRDefault="00F53AC1" w:rsidP="00F53AC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F53AC1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승인</w:t>
            </w:r>
          </w:p>
        </w:tc>
      </w:tr>
      <w:tr w:rsidR="00F53AC1" w:rsidRPr="00F53AC1" w14:paraId="0358EA6F" w14:textId="77777777" w:rsidTr="00913593">
        <w:trPr>
          <w:trHeight w:val="605"/>
        </w:trPr>
        <w:tc>
          <w:tcPr>
            <w:tcW w:w="2244" w:type="dxa"/>
            <w:gridSpan w:val="4"/>
            <w:vMerge/>
          </w:tcPr>
          <w:p w14:paraId="44A44D9B" w14:textId="77777777" w:rsidR="00F53AC1" w:rsidRPr="00F53AC1" w:rsidRDefault="00F53AC1" w:rsidP="00F53AC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</w:p>
        </w:tc>
        <w:tc>
          <w:tcPr>
            <w:tcW w:w="2072" w:type="dxa"/>
            <w:gridSpan w:val="2"/>
          </w:tcPr>
          <w:p w14:paraId="6E42062D" w14:textId="77777777" w:rsidR="00F53AC1" w:rsidRPr="00F53AC1" w:rsidRDefault="00F53AC1" w:rsidP="00F53AC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</w:p>
        </w:tc>
        <w:tc>
          <w:tcPr>
            <w:tcW w:w="2157" w:type="dxa"/>
            <w:gridSpan w:val="4"/>
          </w:tcPr>
          <w:p w14:paraId="75F3E880" w14:textId="77777777" w:rsidR="00F53AC1" w:rsidRPr="00F53AC1" w:rsidRDefault="00F53AC1" w:rsidP="00F53AC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</w:p>
        </w:tc>
        <w:tc>
          <w:tcPr>
            <w:tcW w:w="2157" w:type="dxa"/>
            <w:gridSpan w:val="7"/>
          </w:tcPr>
          <w:p w14:paraId="292B75F4" w14:textId="77777777" w:rsidR="00F53AC1" w:rsidRPr="00F53AC1" w:rsidRDefault="00F53AC1" w:rsidP="00F53AC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</w:p>
        </w:tc>
      </w:tr>
      <w:tr w:rsidR="00F53AC1" w:rsidRPr="00F53AC1" w14:paraId="26840BC3" w14:textId="77777777" w:rsidTr="00913593">
        <w:trPr>
          <w:gridAfter w:val="1"/>
          <w:wAfter w:w="9" w:type="dxa"/>
        </w:trPr>
        <w:tc>
          <w:tcPr>
            <w:tcW w:w="1170" w:type="dxa"/>
            <w:gridSpan w:val="2"/>
            <w:vMerge w:val="restart"/>
            <w:shd w:val="clear" w:color="auto" w:fill="D9D9D9" w:themeFill="background1" w:themeFillShade="D9"/>
          </w:tcPr>
          <w:p w14:paraId="068F175F" w14:textId="77777777" w:rsidR="00F53AC1" w:rsidRPr="004E5BFE" w:rsidRDefault="00F53AC1" w:rsidP="004E5BFE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  <w:lang w:eastAsia="ko-KR"/>
              </w:rPr>
            </w:pPr>
            <w:r w:rsidRPr="004E5BFE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내용</w:t>
            </w:r>
            <w:r w:rsidRPr="004E5BFE">
              <w:rPr>
                <w:rFonts w:ascii="맑은 고딕" w:eastAsia="맑은 고딕" w:hAnsi="맑은 고딕" w:hint="eastAsia"/>
                <w:b/>
                <w:bCs/>
                <w:sz w:val="18"/>
                <w:szCs w:val="18"/>
                <w:lang w:eastAsia="ko-KR"/>
              </w:rPr>
              <w:t>/</w:t>
            </w:r>
          </w:p>
          <w:p w14:paraId="705510EB" w14:textId="5F7AD6CB" w:rsidR="00F53AC1" w:rsidRPr="004E5BFE" w:rsidRDefault="00F53AC1" w:rsidP="004E5BFE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4E5BFE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번호</w:t>
            </w:r>
          </w:p>
        </w:tc>
        <w:tc>
          <w:tcPr>
            <w:tcW w:w="1074" w:type="dxa"/>
            <w:gridSpan w:val="2"/>
            <w:vMerge w:val="restart"/>
            <w:shd w:val="clear" w:color="auto" w:fill="D9D9D9" w:themeFill="background1" w:themeFillShade="D9"/>
          </w:tcPr>
          <w:p w14:paraId="0A76F153" w14:textId="5FB5B636" w:rsidR="00F53AC1" w:rsidRPr="004E5BFE" w:rsidRDefault="00F53AC1" w:rsidP="004E5BFE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4E5BFE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명칭</w:t>
            </w:r>
          </w:p>
        </w:tc>
        <w:tc>
          <w:tcPr>
            <w:tcW w:w="6377" w:type="dxa"/>
            <w:gridSpan w:val="12"/>
            <w:shd w:val="clear" w:color="auto" w:fill="D9D9D9" w:themeFill="background1" w:themeFillShade="D9"/>
          </w:tcPr>
          <w:p w14:paraId="40B2CD8A" w14:textId="467426D6" w:rsidR="00F53AC1" w:rsidRPr="004E5BFE" w:rsidRDefault="00F53AC1" w:rsidP="004E5BFE">
            <w:pPr>
              <w:jc w:val="center"/>
              <w:rPr>
                <w:rFonts w:ascii="맑은 고딕" w:eastAsia="맑은 고딕" w:hAnsi="맑은 고딕" w:hint="eastAsia"/>
                <w:b/>
                <w:bCs/>
                <w:sz w:val="18"/>
                <w:szCs w:val="18"/>
                <w:lang w:eastAsia="ko-KR"/>
              </w:rPr>
            </w:pPr>
            <w:r w:rsidRPr="004E5BFE">
              <w:rPr>
                <w:rFonts w:ascii="맑은 고딕" w:eastAsia="맑은 고딕" w:hAnsi="맑은 고딕" w:hint="eastAsia"/>
                <w:b/>
                <w:bCs/>
                <w:sz w:val="18"/>
                <w:szCs w:val="18"/>
                <w:lang w:eastAsia="ko-KR"/>
              </w:rPr>
              <w:t>시간대별 온도</w:t>
            </w:r>
          </w:p>
        </w:tc>
      </w:tr>
      <w:tr w:rsidR="00F53AC1" w:rsidRPr="00F53AC1" w14:paraId="43BAEFEE" w14:textId="77777777" w:rsidTr="00913593">
        <w:trPr>
          <w:gridAfter w:val="1"/>
          <w:wAfter w:w="9" w:type="dxa"/>
        </w:trPr>
        <w:tc>
          <w:tcPr>
            <w:tcW w:w="1170" w:type="dxa"/>
            <w:gridSpan w:val="2"/>
            <w:vMerge/>
            <w:shd w:val="clear" w:color="auto" w:fill="D9D9D9" w:themeFill="background1" w:themeFillShade="D9"/>
          </w:tcPr>
          <w:p w14:paraId="4199194F" w14:textId="3BEBB918" w:rsidR="00F53AC1" w:rsidRPr="004E5BFE" w:rsidRDefault="00F53AC1" w:rsidP="004E5BFE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</w:p>
        </w:tc>
        <w:tc>
          <w:tcPr>
            <w:tcW w:w="1074" w:type="dxa"/>
            <w:gridSpan w:val="2"/>
            <w:vMerge/>
            <w:shd w:val="clear" w:color="auto" w:fill="D9D9D9" w:themeFill="background1" w:themeFillShade="D9"/>
          </w:tcPr>
          <w:p w14:paraId="296CC29E" w14:textId="50D6E901" w:rsidR="00F53AC1" w:rsidRPr="004E5BFE" w:rsidRDefault="00F53AC1" w:rsidP="004E5BFE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D9D9D9" w:themeFill="background1" w:themeFillShade="D9"/>
          </w:tcPr>
          <w:p w14:paraId="4C72F5D9" w14:textId="77777777" w:rsidR="00F53AC1" w:rsidRPr="004E5BFE" w:rsidRDefault="00F53AC1" w:rsidP="004E5BFE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4E5BFE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월</w:t>
            </w:r>
          </w:p>
        </w:tc>
        <w:tc>
          <w:tcPr>
            <w:tcW w:w="1059" w:type="dxa"/>
            <w:gridSpan w:val="2"/>
            <w:shd w:val="clear" w:color="auto" w:fill="D9D9D9" w:themeFill="background1" w:themeFillShade="D9"/>
          </w:tcPr>
          <w:p w14:paraId="714E667D" w14:textId="77777777" w:rsidR="00F53AC1" w:rsidRPr="004E5BFE" w:rsidRDefault="00F53AC1" w:rsidP="004E5BFE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4E5BFE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화</w:t>
            </w:r>
          </w:p>
        </w:tc>
        <w:tc>
          <w:tcPr>
            <w:tcW w:w="1059" w:type="dxa"/>
            <w:shd w:val="clear" w:color="auto" w:fill="D9D9D9" w:themeFill="background1" w:themeFillShade="D9"/>
          </w:tcPr>
          <w:p w14:paraId="67BEAF63" w14:textId="77777777" w:rsidR="00F53AC1" w:rsidRPr="004E5BFE" w:rsidRDefault="00F53AC1" w:rsidP="004E5BFE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4E5BFE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수</w:t>
            </w:r>
          </w:p>
        </w:tc>
        <w:tc>
          <w:tcPr>
            <w:tcW w:w="1068" w:type="dxa"/>
            <w:gridSpan w:val="3"/>
            <w:shd w:val="clear" w:color="auto" w:fill="D9D9D9" w:themeFill="background1" w:themeFillShade="D9"/>
          </w:tcPr>
          <w:p w14:paraId="195B4B0C" w14:textId="77777777" w:rsidR="00F53AC1" w:rsidRPr="004E5BFE" w:rsidRDefault="00F53AC1" w:rsidP="004E5BFE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4E5BFE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목</w:t>
            </w:r>
          </w:p>
        </w:tc>
        <w:tc>
          <w:tcPr>
            <w:tcW w:w="1061" w:type="dxa"/>
            <w:gridSpan w:val="3"/>
            <w:shd w:val="clear" w:color="auto" w:fill="D9D9D9" w:themeFill="background1" w:themeFillShade="D9"/>
          </w:tcPr>
          <w:p w14:paraId="5E5ADC48" w14:textId="77777777" w:rsidR="00F53AC1" w:rsidRPr="004E5BFE" w:rsidRDefault="00F53AC1" w:rsidP="004E5BFE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4E5BFE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금</w:t>
            </w:r>
          </w:p>
        </w:tc>
        <w:tc>
          <w:tcPr>
            <w:tcW w:w="1070" w:type="dxa"/>
            <w:gridSpan w:val="2"/>
            <w:shd w:val="clear" w:color="auto" w:fill="D9D9D9" w:themeFill="background1" w:themeFillShade="D9"/>
          </w:tcPr>
          <w:p w14:paraId="5EC19696" w14:textId="77777777" w:rsidR="00F53AC1" w:rsidRPr="004E5BFE" w:rsidRDefault="00F53AC1" w:rsidP="004E5BFE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4E5BFE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비고</w:t>
            </w:r>
          </w:p>
        </w:tc>
      </w:tr>
      <w:tr w:rsidR="00B051DD" w:rsidRPr="00F53AC1" w14:paraId="37C7DFD7" w14:textId="77777777" w:rsidTr="00913593">
        <w:trPr>
          <w:gridAfter w:val="1"/>
          <w:wAfter w:w="9" w:type="dxa"/>
        </w:trPr>
        <w:tc>
          <w:tcPr>
            <w:tcW w:w="1170" w:type="dxa"/>
            <w:gridSpan w:val="2"/>
          </w:tcPr>
          <w:p w14:paraId="75934577" w14:textId="77777777" w:rsidR="00B051DD" w:rsidRPr="00F53AC1" w:rsidRDefault="00000000" w:rsidP="00F53AC1">
            <w:pPr>
              <w:jc w:val="both"/>
              <w:rPr>
                <w:rFonts w:ascii="맑은 고딕" w:eastAsia="맑은 고딕" w:hAnsi="맑은 고딕"/>
                <w:sz w:val="18"/>
                <w:szCs w:val="18"/>
              </w:rPr>
            </w:pPr>
            <w:r w:rsidRPr="00F53AC1">
              <w:rPr>
                <w:rFonts w:ascii="맑은 고딕" w:eastAsia="맑은 고딕" w:hAnsi="맑은 고딕"/>
                <w:sz w:val="18"/>
                <w:szCs w:val="18"/>
              </w:rPr>
              <w:t>1</w:t>
            </w:r>
          </w:p>
        </w:tc>
        <w:tc>
          <w:tcPr>
            <w:tcW w:w="1074" w:type="dxa"/>
            <w:gridSpan w:val="2"/>
          </w:tcPr>
          <w:p w14:paraId="2DDCD56D" w14:textId="77777777" w:rsidR="00B051DD" w:rsidRPr="00F53AC1" w:rsidRDefault="00000000" w:rsidP="00F53AC1">
            <w:pPr>
              <w:jc w:val="both"/>
              <w:rPr>
                <w:rFonts w:ascii="맑은 고딕" w:eastAsia="맑은 고딕" w:hAnsi="맑은 고딕"/>
                <w:sz w:val="18"/>
                <w:szCs w:val="18"/>
              </w:rPr>
            </w:pPr>
            <w:r w:rsidRPr="00F53AC1">
              <w:rPr>
                <w:rFonts w:ascii="맑은 고딕" w:eastAsia="맑은 고딕" w:hAnsi="맑은 고딕"/>
                <w:sz w:val="18"/>
                <w:szCs w:val="18"/>
              </w:rPr>
              <w:t>냉장 창고</w:t>
            </w:r>
          </w:p>
        </w:tc>
        <w:tc>
          <w:tcPr>
            <w:tcW w:w="1060" w:type="dxa"/>
          </w:tcPr>
          <w:p w14:paraId="0BF47F5B" w14:textId="77777777" w:rsidR="00B051DD" w:rsidRPr="00F53AC1" w:rsidRDefault="00000000" w:rsidP="00F53AC1">
            <w:pPr>
              <w:jc w:val="both"/>
              <w:rPr>
                <w:rFonts w:ascii="맑은 고딕" w:eastAsia="맑은 고딕" w:hAnsi="맑은 고딕"/>
                <w:sz w:val="18"/>
                <w:szCs w:val="18"/>
              </w:rPr>
            </w:pPr>
            <w:r w:rsidRPr="00F53AC1">
              <w:rPr>
                <w:rFonts w:ascii="맑은 고딕" w:eastAsia="맑은 고딕" w:hAnsi="맑은 고딕"/>
                <w:sz w:val="18"/>
                <w:szCs w:val="18"/>
              </w:rPr>
              <w:t>℃</w:t>
            </w:r>
          </w:p>
        </w:tc>
        <w:tc>
          <w:tcPr>
            <w:tcW w:w="1059" w:type="dxa"/>
            <w:gridSpan w:val="2"/>
          </w:tcPr>
          <w:p w14:paraId="3DC687D9" w14:textId="77777777" w:rsidR="00B051DD" w:rsidRPr="00F53AC1" w:rsidRDefault="00000000" w:rsidP="00F53AC1">
            <w:pPr>
              <w:jc w:val="both"/>
              <w:rPr>
                <w:rFonts w:ascii="맑은 고딕" w:eastAsia="맑은 고딕" w:hAnsi="맑은 고딕"/>
                <w:sz w:val="18"/>
                <w:szCs w:val="18"/>
              </w:rPr>
            </w:pPr>
            <w:r w:rsidRPr="00F53AC1">
              <w:rPr>
                <w:rFonts w:ascii="맑은 고딕" w:eastAsia="맑은 고딕" w:hAnsi="맑은 고딕"/>
                <w:sz w:val="18"/>
                <w:szCs w:val="18"/>
              </w:rPr>
              <w:t>℃</w:t>
            </w:r>
          </w:p>
        </w:tc>
        <w:tc>
          <w:tcPr>
            <w:tcW w:w="1059" w:type="dxa"/>
          </w:tcPr>
          <w:p w14:paraId="045655BE" w14:textId="77777777" w:rsidR="00B051DD" w:rsidRPr="00F53AC1" w:rsidRDefault="00000000" w:rsidP="00F53AC1">
            <w:pPr>
              <w:jc w:val="both"/>
              <w:rPr>
                <w:rFonts w:ascii="맑은 고딕" w:eastAsia="맑은 고딕" w:hAnsi="맑은 고딕"/>
                <w:sz w:val="18"/>
                <w:szCs w:val="18"/>
              </w:rPr>
            </w:pPr>
            <w:r w:rsidRPr="00F53AC1">
              <w:rPr>
                <w:rFonts w:ascii="맑은 고딕" w:eastAsia="맑은 고딕" w:hAnsi="맑은 고딕"/>
                <w:sz w:val="18"/>
                <w:szCs w:val="18"/>
              </w:rPr>
              <w:t>℃</w:t>
            </w:r>
          </w:p>
        </w:tc>
        <w:tc>
          <w:tcPr>
            <w:tcW w:w="1068" w:type="dxa"/>
            <w:gridSpan w:val="3"/>
          </w:tcPr>
          <w:p w14:paraId="7F241F8E" w14:textId="77777777" w:rsidR="00B051DD" w:rsidRPr="00F53AC1" w:rsidRDefault="00000000" w:rsidP="00F53AC1">
            <w:pPr>
              <w:jc w:val="both"/>
              <w:rPr>
                <w:rFonts w:ascii="맑은 고딕" w:eastAsia="맑은 고딕" w:hAnsi="맑은 고딕"/>
                <w:sz w:val="18"/>
                <w:szCs w:val="18"/>
              </w:rPr>
            </w:pPr>
            <w:r w:rsidRPr="00F53AC1">
              <w:rPr>
                <w:rFonts w:ascii="맑은 고딕" w:eastAsia="맑은 고딕" w:hAnsi="맑은 고딕"/>
                <w:sz w:val="18"/>
                <w:szCs w:val="18"/>
              </w:rPr>
              <w:t>℃</w:t>
            </w:r>
          </w:p>
        </w:tc>
        <w:tc>
          <w:tcPr>
            <w:tcW w:w="1061" w:type="dxa"/>
            <w:gridSpan w:val="3"/>
          </w:tcPr>
          <w:p w14:paraId="27DB7A02" w14:textId="77777777" w:rsidR="00B051DD" w:rsidRPr="00F53AC1" w:rsidRDefault="00000000" w:rsidP="00F53AC1">
            <w:pPr>
              <w:jc w:val="both"/>
              <w:rPr>
                <w:rFonts w:ascii="맑은 고딕" w:eastAsia="맑은 고딕" w:hAnsi="맑은 고딕"/>
                <w:sz w:val="18"/>
                <w:szCs w:val="18"/>
              </w:rPr>
            </w:pPr>
            <w:r w:rsidRPr="00F53AC1">
              <w:rPr>
                <w:rFonts w:ascii="맑은 고딕" w:eastAsia="맑은 고딕" w:hAnsi="맑은 고딕"/>
                <w:sz w:val="18"/>
                <w:szCs w:val="18"/>
              </w:rPr>
              <w:t>℃</w:t>
            </w:r>
          </w:p>
        </w:tc>
        <w:tc>
          <w:tcPr>
            <w:tcW w:w="1070" w:type="dxa"/>
            <w:gridSpan w:val="2"/>
          </w:tcPr>
          <w:p w14:paraId="29E4561A" w14:textId="77777777" w:rsidR="00B051DD" w:rsidRPr="00F53AC1" w:rsidRDefault="00B051DD" w:rsidP="00F53AC1">
            <w:pPr>
              <w:jc w:val="both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</w:tr>
      <w:tr w:rsidR="00B051DD" w:rsidRPr="00F53AC1" w14:paraId="36A1525B" w14:textId="77777777" w:rsidTr="00913593">
        <w:trPr>
          <w:gridAfter w:val="1"/>
          <w:wAfter w:w="9" w:type="dxa"/>
        </w:trPr>
        <w:tc>
          <w:tcPr>
            <w:tcW w:w="1170" w:type="dxa"/>
            <w:gridSpan w:val="2"/>
          </w:tcPr>
          <w:p w14:paraId="09E2FE05" w14:textId="77777777" w:rsidR="00B051DD" w:rsidRPr="00F53AC1" w:rsidRDefault="00000000" w:rsidP="00F53AC1">
            <w:pPr>
              <w:jc w:val="both"/>
              <w:rPr>
                <w:rFonts w:ascii="맑은 고딕" w:eastAsia="맑은 고딕" w:hAnsi="맑은 고딕"/>
                <w:sz w:val="18"/>
                <w:szCs w:val="18"/>
              </w:rPr>
            </w:pPr>
            <w:r w:rsidRPr="00F53AC1">
              <w:rPr>
                <w:rFonts w:ascii="맑은 고딕" w:eastAsia="맑은 고딕" w:hAnsi="맑은 고딕"/>
                <w:sz w:val="18"/>
                <w:szCs w:val="18"/>
              </w:rPr>
              <w:t>2</w:t>
            </w:r>
          </w:p>
        </w:tc>
        <w:tc>
          <w:tcPr>
            <w:tcW w:w="1074" w:type="dxa"/>
            <w:gridSpan w:val="2"/>
          </w:tcPr>
          <w:p w14:paraId="6437C128" w14:textId="77777777" w:rsidR="00B051DD" w:rsidRPr="00F53AC1" w:rsidRDefault="00000000" w:rsidP="00F53AC1">
            <w:pPr>
              <w:jc w:val="both"/>
              <w:rPr>
                <w:rFonts w:ascii="맑은 고딕" w:eastAsia="맑은 고딕" w:hAnsi="맑은 고딕"/>
                <w:sz w:val="18"/>
                <w:szCs w:val="18"/>
              </w:rPr>
            </w:pPr>
            <w:r w:rsidRPr="00F53AC1">
              <w:rPr>
                <w:rFonts w:ascii="맑은 고딕" w:eastAsia="맑은 고딕" w:hAnsi="맑은 고딕"/>
                <w:sz w:val="18"/>
                <w:szCs w:val="18"/>
              </w:rPr>
              <w:t>냉동 창고</w:t>
            </w:r>
          </w:p>
        </w:tc>
        <w:tc>
          <w:tcPr>
            <w:tcW w:w="1060" w:type="dxa"/>
          </w:tcPr>
          <w:p w14:paraId="49FA1657" w14:textId="77777777" w:rsidR="00B051DD" w:rsidRPr="00F53AC1" w:rsidRDefault="00000000" w:rsidP="00F53AC1">
            <w:pPr>
              <w:jc w:val="both"/>
              <w:rPr>
                <w:rFonts w:ascii="맑은 고딕" w:eastAsia="맑은 고딕" w:hAnsi="맑은 고딕"/>
                <w:sz w:val="18"/>
                <w:szCs w:val="18"/>
              </w:rPr>
            </w:pPr>
            <w:r w:rsidRPr="00F53AC1">
              <w:rPr>
                <w:rFonts w:ascii="맑은 고딕" w:eastAsia="맑은 고딕" w:hAnsi="맑은 고딕"/>
                <w:sz w:val="18"/>
                <w:szCs w:val="18"/>
              </w:rPr>
              <w:t>℃</w:t>
            </w:r>
          </w:p>
        </w:tc>
        <w:tc>
          <w:tcPr>
            <w:tcW w:w="1059" w:type="dxa"/>
            <w:gridSpan w:val="2"/>
          </w:tcPr>
          <w:p w14:paraId="1A37D648" w14:textId="77777777" w:rsidR="00B051DD" w:rsidRPr="00F53AC1" w:rsidRDefault="00000000" w:rsidP="00F53AC1">
            <w:pPr>
              <w:jc w:val="both"/>
              <w:rPr>
                <w:rFonts w:ascii="맑은 고딕" w:eastAsia="맑은 고딕" w:hAnsi="맑은 고딕"/>
                <w:sz w:val="18"/>
                <w:szCs w:val="18"/>
              </w:rPr>
            </w:pPr>
            <w:r w:rsidRPr="00F53AC1">
              <w:rPr>
                <w:rFonts w:ascii="맑은 고딕" w:eastAsia="맑은 고딕" w:hAnsi="맑은 고딕"/>
                <w:sz w:val="18"/>
                <w:szCs w:val="18"/>
              </w:rPr>
              <w:t>℃</w:t>
            </w:r>
          </w:p>
        </w:tc>
        <w:tc>
          <w:tcPr>
            <w:tcW w:w="1059" w:type="dxa"/>
          </w:tcPr>
          <w:p w14:paraId="6B24575A" w14:textId="77777777" w:rsidR="00B051DD" w:rsidRPr="00F53AC1" w:rsidRDefault="00000000" w:rsidP="00F53AC1">
            <w:pPr>
              <w:jc w:val="both"/>
              <w:rPr>
                <w:rFonts w:ascii="맑은 고딕" w:eastAsia="맑은 고딕" w:hAnsi="맑은 고딕"/>
                <w:sz w:val="18"/>
                <w:szCs w:val="18"/>
              </w:rPr>
            </w:pPr>
            <w:r w:rsidRPr="00F53AC1">
              <w:rPr>
                <w:rFonts w:ascii="맑은 고딕" w:eastAsia="맑은 고딕" w:hAnsi="맑은 고딕"/>
                <w:sz w:val="18"/>
                <w:szCs w:val="18"/>
              </w:rPr>
              <w:t>℃</w:t>
            </w:r>
          </w:p>
        </w:tc>
        <w:tc>
          <w:tcPr>
            <w:tcW w:w="1068" w:type="dxa"/>
            <w:gridSpan w:val="3"/>
          </w:tcPr>
          <w:p w14:paraId="6C3817AC" w14:textId="77777777" w:rsidR="00B051DD" w:rsidRPr="00F53AC1" w:rsidRDefault="00000000" w:rsidP="00F53AC1">
            <w:pPr>
              <w:jc w:val="both"/>
              <w:rPr>
                <w:rFonts w:ascii="맑은 고딕" w:eastAsia="맑은 고딕" w:hAnsi="맑은 고딕"/>
                <w:sz w:val="18"/>
                <w:szCs w:val="18"/>
              </w:rPr>
            </w:pPr>
            <w:r w:rsidRPr="00F53AC1">
              <w:rPr>
                <w:rFonts w:ascii="맑은 고딕" w:eastAsia="맑은 고딕" w:hAnsi="맑은 고딕"/>
                <w:sz w:val="18"/>
                <w:szCs w:val="18"/>
              </w:rPr>
              <w:t>℃</w:t>
            </w:r>
          </w:p>
        </w:tc>
        <w:tc>
          <w:tcPr>
            <w:tcW w:w="1061" w:type="dxa"/>
            <w:gridSpan w:val="3"/>
          </w:tcPr>
          <w:p w14:paraId="3EF1049D" w14:textId="77777777" w:rsidR="00B051DD" w:rsidRPr="00F53AC1" w:rsidRDefault="00000000" w:rsidP="00F53AC1">
            <w:pPr>
              <w:jc w:val="both"/>
              <w:rPr>
                <w:rFonts w:ascii="맑은 고딕" w:eastAsia="맑은 고딕" w:hAnsi="맑은 고딕"/>
                <w:sz w:val="18"/>
                <w:szCs w:val="18"/>
              </w:rPr>
            </w:pPr>
            <w:r w:rsidRPr="00F53AC1">
              <w:rPr>
                <w:rFonts w:ascii="맑은 고딕" w:eastAsia="맑은 고딕" w:hAnsi="맑은 고딕"/>
                <w:sz w:val="18"/>
                <w:szCs w:val="18"/>
              </w:rPr>
              <w:t>℃</w:t>
            </w:r>
          </w:p>
        </w:tc>
        <w:tc>
          <w:tcPr>
            <w:tcW w:w="1070" w:type="dxa"/>
            <w:gridSpan w:val="2"/>
          </w:tcPr>
          <w:p w14:paraId="3F4AE0DD" w14:textId="77777777" w:rsidR="00B051DD" w:rsidRPr="00F53AC1" w:rsidRDefault="00B051DD" w:rsidP="00F53AC1">
            <w:pPr>
              <w:jc w:val="both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</w:tr>
      <w:tr w:rsidR="00B051DD" w:rsidRPr="00F53AC1" w14:paraId="5F7CDBB1" w14:textId="77777777" w:rsidTr="00913593">
        <w:trPr>
          <w:gridAfter w:val="1"/>
          <w:wAfter w:w="9" w:type="dxa"/>
        </w:trPr>
        <w:tc>
          <w:tcPr>
            <w:tcW w:w="1170" w:type="dxa"/>
            <w:gridSpan w:val="2"/>
          </w:tcPr>
          <w:p w14:paraId="65E13F41" w14:textId="77777777" w:rsidR="00B051DD" w:rsidRPr="00F53AC1" w:rsidRDefault="00000000" w:rsidP="00F53AC1">
            <w:pPr>
              <w:jc w:val="both"/>
              <w:rPr>
                <w:rFonts w:ascii="맑은 고딕" w:eastAsia="맑은 고딕" w:hAnsi="맑은 고딕"/>
                <w:sz w:val="18"/>
                <w:szCs w:val="18"/>
              </w:rPr>
            </w:pPr>
            <w:r w:rsidRPr="00F53AC1">
              <w:rPr>
                <w:rFonts w:ascii="맑은 고딕" w:eastAsia="맑은 고딕" w:hAnsi="맑은 고딕"/>
                <w:sz w:val="18"/>
                <w:szCs w:val="18"/>
              </w:rPr>
              <w:t>3</w:t>
            </w:r>
          </w:p>
        </w:tc>
        <w:tc>
          <w:tcPr>
            <w:tcW w:w="1074" w:type="dxa"/>
            <w:gridSpan w:val="2"/>
          </w:tcPr>
          <w:p w14:paraId="0D44846C" w14:textId="77777777" w:rsidR="00B051DD" w:rsidRPr="00F53AC1" w:rsidRDefault="00000000" w:rsidP="00F53AC1">
            <w:pPr>
              <w:jc w:val="both"/>
              <w:rPr>
                <w:rFonts w:ascii="맑은 고딕" w:eastAsia="맑은 고딕" w:hAnsi="맑은 고딕"/>
                <w:sz w:val="18"/>
                <w:szCs w:val="18"/>
              </w:rPr>
            </w:pPr>
            <w:r w:rsidRPr="00F53AC1">
              <w:rPr>
                <w:rFonts w:ascii="맑은 고딕" w:eastAsia="맑은 고딕" w:hAnsi="맑은 고딕"/>
                <w:sz w:val="18"/>
                <w:szCs w:val="18"/>
              </w:rPr>
              <w:t>급냉 창고</w:t>
            </w:r>
          </w:p>
        </w:tc>
        <w:tc>
          <w:tcPr>
            <w:tcW w:w="1060" w:type="dxa"/>
          </w:tcPr>
          <w:p w14:paraId="1898D49D" w14:textId="77777777" w:rsidR="00B051DD" w:rsidRPr="00F53AC1" w:rsidRDefault="00000000" w:rsidP="00F53AC1">
            <w:pPr>
              <w:jc w:val="both"/>
              <w:rPr>
                <w:rFonts w:ascii="맑은 고딕" w:eastAsia="맑은 고딕" w:hAnsi="맑은 고딕"/>
                <w:sz w:val="18"/>
                <w:szCs w:val="18"/>
              </w:rPr>
            </w:pPr>
            <w:r w:rsidRPr="00F53AC1">
              <w:rPr>
                <w:rFonts w:ascii="맑은 고딕" w:eastAsia="맑은 고딕" w:hAnsi="맑은 고딕"/>
                <w:sz w:val="18"/>
                <w:szCs w:val="18"/>
              </w:rPr>
              <w:t>℃</w:t>
            </w:r>
          </w:p>
        </w:tc>
        <w:tc>
          <w:tcPr>
            <w:tcW w:w="1059" w:type="dxa"/>
            <w:gridSpan w:val="2"/>
          </w:tcPr>
          <w:p w14:paraId="3A215969" w14:textId="77777777" w:rsidR="00B051DD" w:rsidRPr="00F53AC1" w:rsidRDefault="00000000" w:rsidP="00F53AC1">
            <w:pPr>
              <w:jc w:val="both"/>
              <w:rPr>
                <w:rFonts w:ascii="맑은 고딕" w:eastAsia="맑은 고딕" w:hAnsi="맑은 고딕"/>
                <w:sz w:val="18"/>
                <w:szCs w:val="18"/>
              </w:rPr>
            </w:pPr>
            <w:r w:rsidRPr="00F53AC1">
              <w:rPr>
                <w:rFonts w:ascii="맑은 고딕" w:eastAsia="맑은 고딕" w:hAnsi="맑은 고딕"/>
                <w:sz w:val="18"/>
                <w:szCs w:val="18"/>
              </w:rPr>
              <w:t>℃</w:t>
            </w:r>
          </w:p>
        </w:tc>
        <w:tc>
          <w:tcPr>
            <w:tcW w:w="1059" w:type="dxa"/>
          </w:tcPr>
          <w:p w14:paraId="2C6FEAD6" w14:textId="77777777" w:rsidR="00B051DD" w:rsidRPr="00F53AC1" w:rsidRDefault="00000000" w:rsidP="00F53AC1">
            <w:pPr>
              <w:jc w:val="both"/>
              <w:rPr>
                <w:rFonts w:ascii="맑은 고딕" w:eastAsia="맑은 고딕" w:hAnsi="맑은 고딕"/>
                <w:sz w:val="18"/>
                <w:szCs w:val="18"/>
              </w:rPr>
            </w:pPr>
            <w:r w:rsidRPr="00F53AC1">
              <w:rPr>
                <w:rFonts w:ascii="맑은 고딕" w:eastAsia="맑은 고딕" w:hAnsi="맑은 고딕"/>
                <w:sz w:val="18"/>
                <w:szCs w:val="18"/>
              </w:rPr>
              <w:t>℃</w:t>
            </w:r>
          </w:p>
        </w:tc>
        <w:tc>
          <w:tcPr>
            <w:tcW w:w="1068" w:type="dxa"/>
            <w:gridSpan w:val="3"/>
          </w:tcPr>
          <w:p w14:paraId="5C90D77A" w14:textId="77777777" w:rsidR="00B051DD" w:rsidRPr="00F53AC1" w:rsidRDefault="00000000" w:rsidP="00F53AC1">
            <w:pPr>
              <w:jc w:val="both"/>
              <w:rPr>
                <w:rFonts w:ascii="맑은 고딕" w:eastAsia="맑은 고딕" w:hAnsi="맑은 고딕"/>
                <w:sz w:val="18"/>
                <w:szCs w:val="18"/>
              </w:rPr>
            </w:pPr>
            <w:r w:rsidRPr="00F53AC1">
              <w:rPr>
                <w:rFonts w:ascii="맑은 고딕" w:eastAsia="맑은 고딕" w:hAnsi="맑은 고딕"/>
                <w:sz w:val="18"/>
                <w:szCs w:val="18"/>
              </w:rPr>
              <w:t>℃</w:t>
            </w:r>
          </w:p>
        </w:tc>
        <w:tc>
          <w:tcPr>
            <w:tcW w:w="1061" w:type="dxa"/>
            <w:gridSpan w:val="3"/>
          </w:tcPr>
          <w:p w14:paraId="3BA744F4" w14:textId="77777777" w:rsidR="00B051DD" w:rsidRPr="00F53AC1" w:rsidRDefault="00000000" w:rsidP="00F53AC1">
            <w:pPr>
              <w:jc w:val="both"/>
              <w:rPr>
                <w:rFonts w:ascii="맑은 고딕" w:eastAsia="맑은 고딕" w:hAnsi="맑은 고딕"/>
                <w:sz w:val="18"/>
                <w:szCs w:val="18"/>
              </w:rPr>
            </w:pPr>
            <w:r w:rsidRPr="00F53AC1">
              <w:rPr>
                <w:rFonts w:ascii="맑은 고딕" w:eastAsia="맑은 고딕" w:hAnsi="맑은 고딕"/>
                <w:sz w:val="18"/>
                <w:szCs w:val="18"/>
              </w:rPr>
              <w:t>℃</w:t>
            </w:r>
          </w:p>
        </w:tc>
        <w:tc>
          <w:tcPr>
            <w:tcW w:w="1070" w:type="dxa"/>
            <w:gridSpan w:val="2"/>
          </w:tcPr>
          <w:p w14:paraId="1B0D121E" w14:textId="77777777" w:rsidR="00B051DD" w:rsidRPr="00F53AC1" w:rsidRDefault="00B051DD" w:rsidP="00F53AC1">
            <w:pPr>
              <w:jc w:val="both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</w:tr>
      <w:tr w:rsidR="00F53AC1" w:rsidRPr="00F53AC1" w14:paraId="315E7451" w14:textId="77777777" w:rsidTr="00913593">
        <w:trPr>
          <w:trHeight w:val="773"/>
        </w:trPr>
        <w:tc>
          <w:tcPr>
            <w:tcW w:w="794" w:type="dxa"/>
            <w:vMerge w:val="restart"/>
            <w:shd w:val="clear" w:color="auto" w:fill="D9D9D9" w:themeFill="background1" w:themeFillShade="D9"/>
          </w:tcPr>
          <w:p w14:paraId="6CFD14DB" w14:textId="21740139" w:rsidR="00F53AC1" w:rsidRPr="00F53AC1" w:rsidRDefault="00F53AC1" w:rsidP="00F53AC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F53AC1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구분</w:t>
            </w:r>
          </w:p>
        </w:tc>
        <w:tc>
          <w:tcPr>
            <w:tcW w:w="1252" w:type="dxa"/>
            <w:gridSpan w:val="2"/>
            <w:vMerge w:val="restart"/>
            <w:shd w:val="clear" w:color="auto" w:fill="D9D9D9" w:themeFill="background1" w:themeFillShade="D9"/>
          </w:tcPr>
          <w:p w14:paraId="4415F504" w14:textId="4B29BD5F" w:rsidR="00F53AC1" w:rsidRPr="00F53AC1" w:rsidRDefault="00F53AC1" w:rsidP="00F53AC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F53AC1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점검항목</w:t>
            </w:r>
          </w:p>
        </w:tc>
        <w:tc>
          <w:tcPr>
            <w:tcW w:w="3376" w:type="dxa"/>
            <w:gridSpan w:val="5"/>
            <w:vMerge w:val="restart"/>
            <w:shd w:val="clear" w:color="auto" w:fill="D9D9D9" w:themeFill="background1" w:themeFillShade="D9"/>
          </w:tcPr>
          <w:p w14:paraId="1965842E" w14:textId="24AC09FD" w:rsidR="00F53AC1" w:rsidRPr="00F53AC1" w:rsidRDefault="00F53AC1" w:rsidP="00F53AC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F53AC1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점검사항</w:t>
            </w:r>
          </w:p>
        </w:tc>
        <w:tc>
          <w:tcPr>
            <w:tcW w:w="3208" w:type="dxa"/>
            <w:gridSpan w:val="9"/>
            <w:shd w:val="clear" w:color="auto" w:fill="D9D9D9" w:themeFill="background1" w:themeFillShade="D9"/>
          </w:tcPr>
          <w:p w14:paraId="6C591A9A" w14:textId="1F25E3CF" w:rsidR="00F53AC1" w:rsidRPr="00F53AC1" w:rsidRDefault="00F53AC1" w:rsidP="00F53AC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F53AC1">
              <w:rPr>
                <w:rFonts w:ascii="맑은 고딕" w:eastAsia="맑은 고딕" w:hAnsi="맑은 고딕" w:hint="eastAsia"/>
                <w:b/>
                <w:bCs/>
                <w:sz w:val="18"/>
                <w:szCs w:val="18"/>
                <w:lang w:eastAsia="ko-KR"/>
              </w:rPr>
              <w:t>점검결과</w:t>
            </w:r>
          </w:p>
        </w:tc>
      </w:tr>
      <w:tr w:rsidR="00F53AC1" w:rsidRPr="00F53AC1" w14:paraId="7E6618C5" w14:textId="4E7E203D" w:rsidTr="00913593">
        <w:trPr>
          <w:trHeight w:val="362"/>
        </w:trPr>
        <w:tc>
          <w:tcPr>
            <w:tcW w:w="794" w:type="dxa"/>
            <w:vMerge/>
            <w:shd w:val="clear" w:color="auto" w:fill="D9D9D9" w:themeFill="background1" w:themeFillShade="D9"/>
          </w:tcPr>
          <w:p w14:paraId="60703A8B" w14:textId="1519FFB8" w:rsidR="00F53AC1" w:rsidRPr="00F53AC1" w:rsidRDefault="00F53AC1" w:rsidP="00F53AC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</w:p>
        </w:tc>
        <w:tc>
          <w:tcPr>
            <w:tcW w:w="1252" w:type="dxa"/>
            <w:gridSpan w:val="2"/>
            <w:vMerge/>
            <w:shd w:val="clear" w:color="auto" w:fill="D9D9D9" w:themeFill="background1" w:themeFillShade="D9"/>
          </w:tcPr>
          <w:p w14:paraId="4C82DE3B" w14:textId="2C120A81" w:rsidR="00F53AC1" w:rsidRPr="00F53AC1" w:rsidRDefault="00F53AC1" w:rsidP="00F53AC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</w:p>
        </w:tc>
        <w:tc>
          <w:tcPr>
            <w:tcW w:w="3376" w:type="dxa"/>
            <w:gridSpan w:val="5"/>
            <w:vMerge/>
            <w:shd w:val="clear" w:color="auto" w:fill="D9D9D9" w:themeFill="background1" w:themeFillShade="D9"/>
          </w:tcPr>
          <w:p w14:paraId="53946150" w14:textId="48634DCA" w:rsidR="00F53AC1" w:rsidRPr="00F53AC1" w:rsidRDefault="00F53AC1" w:rsidP="00F53AC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</w:p>
        </w:tc>
        <w:tc>
          <w:tcPr>
            <w:tcW w:w="626" w:type="dxa"/>
            <w:shd w:val="clear" w:color="auto" w:fill="D9D9D9" w:themeFill="background1" w:themeFillShade="D9"/>
          </w:tcPr>
          <w:p w14:paraId="7568A72B" w14:textId="0AD637A8" w:rsidR="00F53AC1" w:rsidRPr="00F53AC1" w:rsidRDefault="00F53AC1" w:rsidP="00F53AC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F53AC1">
              <w:rPr>
                <w:rFonts w:ascii="맑은 고딕" w:eastAsia="맑은 고딕" w:hAnsi="맑은 고딕" w:hint="eastAsia"/>
                <w:b/>
                <w:bCs/>
                <w:sz w:val="18"/>
                <w:szCs w:val="18"/>
                <w:lang w:eastAsia="ko-KR"/>
              </w:rPr>
              <w:t>월</w:t>
            </w:r>
          </w:p>
        </w:tc>
        <w:tc>
          <w:tcPr>
            <w:tcW w:w="626" w:type="dxa"/>
            <w:gridSpan w:val="3"/>
            <w:shd w:val="clear" w:color="auto" w:fill="D9D9D9" w:themeFill="background1" w:themeFillShade="D9"/>
          </w:tcPr>
          <w:p w14:paraId="4AE21EB2" w14:textId="4018B4AC" w:rsidR="00F53AC1" w:rsidRPr="00F53AC1" w:rsidRDefault="00F53AC1" w:rsidP="00F53AC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F53AC1">
              <w:rPr>
                <w:rFonts w:ascii="맑은 고딕" w:eastAsia="맑은 고딕" w:hAnsi="맑은 고딕" w:hint="eastAsia"/>
                <w:b/>
                <w:bCs/>
                <w:sz w:val="18"/>
                <w:szCs w:val="18"/>
                <w:lang w:eastAsia="ko-KR"/>
              </w:rPr>
              <w:t>화</w:t>
            </w:r>
          </w:p>
        </w:tc>
        <w:tc>
          <w:tcPr>
            <w:tcW w:w="626" w:type="dxa"/>
            <w:shd w:val="clear" w:color="auto" w:fill="D9D9D9" w:themeFill="background1" w:themeFillShade="D9"/>
          </w:tcPr>
          <w:p w14:paraId="5FC07917" w14:textId="6251A826" w:rsidR="00F53AC1" w:rsidRPr="00F53AC1" w:rsidRDefault="00F53AC1" w:rsidP="00F53AC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F53AC1">
              <w:rPr>
                <w:rFonts w:ascii="맑은 고딕" w:eastAsia="맑은 고딕" w:hAnsi="맑은 고딕" w:hint="eastAsia"/>
                <w:b/>
                <w:bCs/>
                <w:sz w:val="18"/>
                <w:szCs w:val="18"/>
                <w:lang w:eastAsia="ko-KR"/>
              </w:rPr>
              <w:t>수</w:t>
            </w:r>
          </w:p>
        </w:tc>
        <w:tc>
          <w:tcPr>
            <w:tcW w:w="626" w:type="dxa"/>
            <w:gridSpan w:val="2"/>
            <w:shd w:val="clear" w:color="auto" w:fill="D9D9D9" w:themeFill="background1" w:themeFillShade="D9"/>
          </w:tcPr>
          <w:p w14:paraId="75F24CCE" w14:textId="15FC7397" w:rsidR="00F53AC1" w:rsidRPr="00F53AC1" w:rsidRDefault="00F53AC1" w:rsidP="00F53AC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F53AC1">
              <w:rPr>
                <w:rFonts w:ascii="맑은 고딕" w:eastAsia="맑은 고딕" w:hAnsi="맑은 고딕" w:hint="eastAsia"/>
                <w:b/>
                <w:bCs/>
                <w:sz w:val="18"/>
                <w:szCs w:val="18"/>
                <w:lang w:eastAsia="ko-KR"/>
              </w:rPr>
              <w:t>목</w:t>
            </w:r>
          </w:p>
        </w:tc>
        <w:tc>
          <w:tcPr>
            <w:tcW w:w="704" w:type="dxa"/>
            <w:gridSpan w:val="2"/>
            <w:shd w:val="clear" w:color="auto" w:fill="D9D9D9" w:themeFill="background1" w:themeFillShade="D9"/>
          </w:tcPr>
          <w:p w14:paraId="57A7A57E" w14:textId="76CD7BA4" w:rsidR="00F53AC1" w:rsidRPr="00F53AC1" w:rsidRDefault="00F53AC1" w:rsidP="00F53AC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F53AC1">
              <w:rPr>
                <w:rFonts w:ascii="맑은 고딕" w:eastAsia="맑은 고딕" w:hAnsi="맑은 고딕" w:hint="eastAsia"/>
                <w:b/>
                <w:bCs/>
                <w:sz w:val="18"/>
                <w:szCs w:val="18"/>
                <w:lang w:eastAsia="ko-KR"/>
              </w:rPr>
              <w:t>금</w:t>
            </w:r>
          </w:p>
        </w:tc>
      </w:tr>
      <w:tr w:rsidR="00F53AC1" w:rsidRPr="00F53AC1" w14:paraId="1929982A" w14:textId="5584AABD" w:rsidTr="00913593">
        <w:trPr>
          <w:trHeight w:val="773"/>
        </w:trPr>
        <w:tc>
          <w:tcPr>
            <w:tcW w:w="794" w:type="dxa"/>
            <w:vMerge w:val="restart"/>
            <w:shd w:val="clear" w:color="auto" w:fill="F2F2F2" w:themeFill="background1" w:themeFillShade="F2"/>
          </w:tcPr>
          <w:p w14:paraId="2DD12E2F" w14:textId="77777777" w:rsidR="00F53AC1" w:rsidRPr="00F53AC1" w:rsidRDefault="00F53AC1" w:rsidP="00F53AC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F53AC1">
              <w:rPr>
                <w:rFonts w:ascii="맑은 고딕" w:eastAsia="맑은 고딕" w:hAnsi="맑은 고딕"/>
                <w:sz w:val="18"/>
                <w:szCs w:val="18"/>
              </w:rPr>
              <w:t>위생</w:t>
            </w:r>
          </w:p>
        </w:tc>
        <w:tc>
          <w:tcPr>
            <w:tcW w:w="1252" w:type="dxa"/>
            <w:gridSpan w:val="2"/>
            <w:shd w:val="clear" w:color="auto" w:fill="F2F2F2" w:themeFill="background1" w:themeFillShade="F2"/>
          </w:tcPr>
          <w:p w14:paraId="4CE59B36" w14:textId="77777777" w:rsidR="00F53AC1" w:rsidRPr="00F53AC1" w:rsidRDefault="00F53AC1" w:rsidP="00F53AC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F53AC1">
              <w:rPr>
                <w:rFonts w:ascii="맑은 고딕" w:eastAsia="맑은 고딕" w:hAnsi="맑은 고딕"/>
                <w:sz w:val="18"/>
                <w:szCs w:val="18"/>
              </w:rPr>
              <w:t>청결상태</w:t>
            </w:r>
          </w:p>
        </w:tc>
        <w:tc>
          <w:tcPr>
            <w:tcW w:w="3376" w:type="dxa"/>
            <w:gridSpan w:val="5"/>
          </w:tcPr>
          <w:p w14:paraId="1F80542A" w14:textId="77777777" w:rsidR="00F53AC1" w:rsidRPr="00F53AC1" w:rsidRDefault="00F53AC1" w:rsidP="00F53AC1">
            <w:pPr>
              <w:jc w:val="center"/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  <w:r w:rsidRPr="00F53AC1">
              <w:rPr>
                <w:rFonts w:ascii="맑은 고딕" w:eastAsia="맑은 고딕" w:hAnsi="맑은 고딕"/>
                <w:sz w:val="18"/>
                <w:szCs w:val="18"/>
                <w:lang w:eastAsia="ko-KR"/>
              </w:rPr>
              <w:t>바닥, 내벽, 천장 등이 청결한가?</w:t>
            </w:r>
          </w:p>
        </w:tc>
        <w:tc>
          <w:tcPr>
            <w:tcW w:w="626" w:type="dxa"/>
          </w:tcPr>
          <w:p w14:paraId="6A64EBD7" w14:textId="77777777" w:rsidR="00F53AC1" w:rsidRPr="00F53AC1" w:rsidRDefault="00F53AC1">
            <w:pPr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</w:p>
        </w:tc>
        <w:tc>
          <w:tcPr>
            <w:tcW w:w="626" w:type="dxa"/>
            <w:gridSpan w:val="3"/>
          </w:tcPr>
          <w:p w14:paraId="3CB89476" w14:textId="77777777" w:rsidR="00F53AC1" w:rsidRPr="00F53AC1" w:rsidRDefault="00F53AC1">
            <w:pPr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</w:p>
        </w:tc>
        <w:tc>
          <w:tcPr>
            <w:tcW w:w="626" w:type="dxa"/>
          </w:tcPr>
          <w:p w14:paraId="1024484A" w14:textId="77777777" w:rsidR="00F53AC1" w:rsidRPr="00F53AC1" w:rsidRDefault="00F53AC1">
            <w:pPr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</w:p>
        </w:tc>
        <w:tc>
          <w:tcPr>
            <w:tcW w:w="626" w:type="dxa"/>
            <w:gridSpan w:val="2"/>
          </w:tcPr>
          <w:p w14:paraId="5AF5F50E" w14:textId="77777777" w:rsidR="00F53AC1" w:rsidRPr="00F53AC1" w:rsidRDefault="00F53AC1">
            <w:pPr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</w:p>
        </w:tc>
        <w:tc>
          <w:tcPr>
            <w:tcW w:w="704" w:type="dxa"/>
            <w:gridSpan w:val="2"/>
          </w:tcPr>
          <w:p w14:paraId="5D96F7F0" w14:textId="5D56EA3C" w:rsidR="00F53AC1" w:rsidRPr="00F53AC1" w:rsidRDefault="00F53AC1">
            <w:pPr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</w:p>
        </w:tc>
      </w:tr>
      <w:tr w:rsidR="00F53AC1" w:rsidRPr="00F53AC1" w14:paraId="1C052997" w14:textId="03B2A5E1" w:rsidTr="00913593">
        <w:trPr>
          <w:trHeight w:val="362"/>
        </w:trPr>
        <w:tc>
          <w:tcPr>
            <w:tcW w:w="794" w:type="dxa"/>
            <w:vMerge/>
            <w:shd w:val="clear" w:color="auto" w:fill="F2F2F2" w:themeFill="background1" w:themeFillShade="F2"/>
          </w:tcPr>
          <w:p w14:paraId="6BBF52FB" w14:textId="440D2E53" w:rsidR="00F53AC1" w:rsidRPr="00F53AC1" w:rsidRDefault="00F53AC1" w:rsidP="00F53AC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52" w:type="dxa"/>
            <w:gridSpan w:val="2"/>
            <w:shd w:val="clear" w:color="auto" w:fill="F2F2F2" w:themeFill="background1" w:themeFillShade="F2"/>
          </w:tcPr>
          <w:p w14:paraId="25DF4B37" w14:textId="77777777" w:rsidR="00F53AC1" w:rsidRPr="00F53AC1" w:rsidRDefault="00F53AC1" w:rsidP="00F53AC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F53AC1">
              <w:rPr>
                <w:rFonts w:ascii="맑은 고딕" w:eastAsia="맑은 고딕" w:hAnsi="맑은 고딕"/>
                <w:sz w:val="18"/>
                <w:szCs w:val="18"/>
              </w:rPr>
              <w:t>정리상태</w:t>
            </w:r>
          </w:p>
        </w:tc>
        <w:tc>
          <w:tcPr>
            <w:tcW w:w="3376" w:type="dxa"/>
            <w:gridSpan w:val="5"/>
          </w:tcPr>
          <w:p w14:paraId="02554358" w14:textId="77777777" w:rsidR="00F53AC1" w:rsidRPr="00F53AC1" w:rsidRDefault="00F53AC1" w:rsidP="00F53AC1">
            <w:pPr>
              <w:jc w:val="center"/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  <w:r w:rsidRPr="00F53AC1">
              <w:rPr>
                <w:rFonts w:ascii="맑은 고딕" w:eastAsia="맑은 고딕" w:hAnsi="맑은 고딕"/>
                <w:sz w:val="18"/>
                <w:szCs w:val="18"/>
                <w:lang w:eastAsia="ko-KR"/>
              </w:rPr>
              <w:t>창고 안이 정리가 되어있는가?</w:t>
            </w:r>
          </w:p>
        </w:tc>
        <w:tc>
          <w:tcPr>
            <w:tcW w:w="626" w:type="dxa"/>
          </w:tcPr>
          <w:p w14:paraId="4329E418" w14:textId="77777777" w:rsidR="00F53AC1" w:rsidRPr="00F53AC1" w:rsidRDefault="00F53AC1">
            <w:pPr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</w:p>
        </w:tc>
        <w:tc>
          <w:tcPr>
            <w:tcW w:w="626" w:type="dxa"/>
            <w:gridSpan w:val="3"/>
          </w:tcPr>
          <w:p w14:paraId="39203CE5" w14:textId="77777777" w:rsidR="00F53AC1" w:rsidRPr="00F53AC1" w:rsidRDefault="00F53AC1">
            <w:pPr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</w:p>
        </w:tc>
        <w:tc>
          <w:tcPr>
            <w:tcW w:w="626" w:type="dxa"/>
          </w:tcPr>
          <w:p w14:paraId="24CCDE4E" w14:textId="77777777" w:rsidR="00F53AC1" w:rsidRPr="00F53AC1" w:rsidRDefault="00F53AC1">
            <w:pPr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</w:p>
        </w:tc>
        <w:tc>
          <w:tcPr>
            <w:tcW w:w="626" w:type="dxa"/>
            <w:gridSpan w:val="2"/>
          </w:tcPr>
          <w:p w14:paraId="62792A41" w14:textId="77777777" w:rsidR="00F53AC1" w:rsidRPr="00F53AC1" w:rsidRDefault="00F53AC1">
            <w:pPr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</w:p>
        </w:tc>
        <w:tc>
          <w:tcPr>
            <w:tcW w:w="704" w:type="dxa"/>
            <w:gridSpan w:val="2"/>
          </w:tcPr>
          <w:p w14:paraId="77926D98" w14:textId="4C7F1A89" w:rsidR="00F53AC1" w:rsidRPr="00F53AC1" w:rsidRDefault="00F53AC1">
            <w:pPr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</w:p>
        </w:tc>
      </w:tr>
      <w:tr w:rsidR="00F53AC1" w:rsidRPr="00F53AC1" w14:paraId="3D70962E" w14:textId="47835DA6" w:rsidTr="00913593">
        <w:trPr>
          <w:trHeight w:val="362"/>
        </w:trPr>
        <w:tc>
          <w:tcPr>
            <w:tcW w:w="794" w:type="dxa"/>
            <w:vMerge/>
            <w:shd w:val="clear" w:color="auto" w:fill="F2F2F2" w:themeFill="background1" w:themeFillShade="F2"/>
          </w:tcPr>
          <w:p w14:paraId="0D193631" w14:textId="48B707C9" w:rsidR="00F53AC1" w:rsidRPr="00F53AC1" w:rsidRDefault="00F53AC1" w:rsidP="00F53AC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52" w:type="dxa"/>
            <w:gridSpan w:val="2"/>
            <w:shd w:val="clear" w:color="auto" w:fill="F2F2F2" w:themeFill="background1" w:themeFillShade="F2"/>
          </w:tcPr>
          <w:p w14:paraId="1B409FFD" w14:textId="77777777" w:rsidR="00F53AC1" w:rsidRPr="00F53AC1" w:rsidRDefault="00F53AC1" w:rsidP="00F53AC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F53AC1">
              <w:rPr>
                <w:rFonts w:ascii="맑은 고딕" w:eastAsia="맑은 고딕" w:hAnsi="맑은 고딕"/>
                <w:sz w:val="18"/>
                <w:szCs w:val="18"/>
              </w:rPr>
              <w:t>온도상태</w:t>
            </w:r>
          </w:p>
        </w:tc>
        <w:tc>
          <w:tcPr>
            <w:tcW w:w="3376" w:type="dxa"/>
            <w:gridSpan w:val="5"/>
          </w:tcPr>
          <w:p w14:paraId="19466A81" w14:textId="77777777" w:rsidR="00F53AC1" w:rsidRPr="00F53AC1" w:rsidRDefault="00F53AC1" w:rsidP="00F53AC1">
            <w:pPr>
              <w:jc w:val="center"/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  <w:r w:rsidRPr="00F53AC1">
              <w:rPr>
                <w:rFonts w:ascii="맑은 고딕" w:eastAsia="맑은 고딕" w:hAnsi="맑은 고딕"/>
                <w:sz w:val="18"/>
                <w:szCs w:val="18"/>
                <w:lang w:eastAsia="ko-KR"/>
              </w:rPr>
              <w:t>냉장·냉동창고의 온도상태가 양호한가?</w:t>
            </w:r>
          </w:p>
        </w:tc>
        <w:tc>
          <w:tcPr>
            <w:tcW w:w="626" w:type="dxa"/>
          </w:tcPr>
          <w:p w14:paraId="471B4C39" w14:textId="77777777" w:rsidR="00F53AC1" w:rsidRPr="00F53AC1" w:rsidRDefault="00F53AC1">
            <w:pPr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</w:p>
        </w:tc>
        <w:tc>
          <w:tcPr>
            <w:tcW w:w="626" w:type="dxa"/>
            <w:gridSpan w:val="3"/>
          </w:tcPr>
          <w:p w14:paraId="7D47F946" w14:textId="77777777" w:rsidR="00F53AC1" w:rsidRPr="00F53AC1" w:rsidRDefault="00F53AC1">
            <w:pPr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</w:p>
        </w:tc>
        <w:tc>
          <w:tcPr>
            <w:tcW w:w="626" w:type="dxa"/>
          </w:tcPr>
          <w:p w14:paraId="4D32F913" w14:textId="77777777" w:rsidR="00F53AC1" w:rsidRPr="00F53AC1" w:rsidRDefault="00F53AC1">
            <w:pPr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</w:p>
        </w:tc>
        <w:tc>
          <w:tcPr>
            <w:tcW w:w="626" w:type="dxa"/>
            <w:gridSpan w:val="2"/>
          </w:tcPr>
          <w:p w14:paraId="378A377A" w14:textId="77777777" w:rsidR="00F53AC1" w:rsidRPr="00F53AC1" w:rsidRDefault="00F53AC1">
            <w:pPr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</w:p>
        </w:tc>
        <w:tc>
          <w:tcPr>
            <w:tcW w:w="704" w:type="dxa"/>
            <w:gridSpan w:val="2"/>
          </w:tcPr>
          <w:p w14:paraId="15AC85D8" w14:textId="16AB5CFE" w:rsidR="00F53AC1" w:rsidRPr="00F53AC1" w:rsidRDefault="00F53AC1">
            <w:pPr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</w:p>
        </w:tc>
      </w:tr>
      <w:tr w:rsidR="00F53AC1" w:rsidRPr="00F53AC1" w14:paraId="46832D07" w14:textId="16976F76" w:rsidTr="00913593">
        <w:trPr>
          <w:trHeight w:val="806"/>
        </w:trPr>
        <w:tc>
          <w:tcPr>
            <w:tcW w:w="794" w:type="dxa"/>
            <w:vMerge w:val="restart"/>
            <w:shd w:val="clear" w:color="auto" w:fill="F2F2F2" w:themeFill="background1" w:themeFillShade="F2"/>
          </w:tcPr>
          <w:p w14:paraId="233E28D9" w14:textId="77777777" w:rsidR="00F53AC1" w:rsidRPr="00F53AC1" w:rsidRDefault="00F53AC1" w:rsidP="00F53AC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F53AC1">
              <w:rPr>
                <w:rFonts w:ascii="맑은 고딕" w:eastAsia="맑은 고딕" w:hAnsi="맑은 고딕"/>
                <w:sz w:val="18"/>
                <w:szCs w:val="18"/>
              </w:rPr>
              <w:t>보관</w:t>
            </w:r>
          </w:p>
        </w:tc>
        <w:tc>
          <w:tcPr>
            <w:tcW w:w="1252" w:type="dxa"/>
            <w:gridSpan w:val="2"/>
            <w:shd w:val="clear" w:color="auto" w:fill="F2F2F2" w:themeFill="background1" w:themeFillShade="F2"/>
          </w:tcPr>
          <w:p w14:paraId="22B1C0E9" w14:textId="77777777" w:rsidR="00F53AC1" w:rsidRPr="00F53AC1" w:rsidRDefault="00F53AC1" w:rsidP="00F53AC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F53AC1">
              <w:rPr>
                <w:rFonts w:ascii="맑은 고딕" w:eastAsia="맑은 고딕" w:hAnsi="맑은 고딕"/>
                <w:sz w:val="18"/>
                <w:szCs w:val="18"/>
              </w:rPr>
              <w:t>적재상태</w:t>
            </w:r>
          </w:p>
        </w:tc>
        <w:tc>
          <w:tcPr>
            <w:tcW w:w="3376" w:type="dxa"/>
            <w:gridSpan w:val="5"/>
          </w:tcPr>
          <w:p w14:paraId="18426757" w14:textId="77777777" w:rsidR="00F53AC1" w:rsidRPr="00F53AC1" w:rsidRDefault="00F53AC1" w:rsidP="00F53AC1">
            <w:pPr>
              <w:jc w:val="center"/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  <w:r w:rsidRPr="00F53AC1">
              <w:rPr>
                <w:rFonts w:ascii="맑은 고딕" w:eastAsia="맑은 고딕" w:hAnsi="맑은 고딕"/>
                <w:sz w:val="18"/>
                <w:szCs w:val="18"/>
                <w:lang w:eastAsia="ko-KR"/>
              </w:rPr>
              <w:t>제품의 적재상태는 양호한가?</w:t>
            </w:r>
          </w:p>
        </w:tc>
        <w:tc>
          <w:tcPr>
            <w:tcW w:w="626" w:type="dxa"/>
          </w:tcPr>
          <w:p w14:paraId="260752D5" w14:textId="77777777" w:rsidR="00F53AC1" w:rsidRPr="00F53AC1" w:rsidRDefault="00F53AC1">
            <w:pPr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</w:p>
        </w:tc>
        <w:tc>
          <w:tcPr>
            <w:tcW w:w="626" w:type="dxa"/>
            <w:gridSpan w:val="3"/>
          </w:tcPr>
          <w:p w14:paraId="020176F2" w14:textId="77777777" w:rsidR="00F53AC1" w:rsidRPr="00F53AC1" w:rsidRDefault="00F53AC1">
            <w:pPr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</w:p>
        </w:tc>
        <w:tc>
          <w:tcPr>
            <w:tcW w:w="626" w:type="dxa"/>
          </w:tcPr>
          <w:p w14:paraId="0D3CD2EC" w14:textId="77777777" w:rsidR="00F53AC1" w:rsidRPr="00F53AC1" w:rsidRDefault="00F53AC1">
            <w:pPr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</w:p>
        </w:tc>
        <w:tc>
          <w:tcPr>
            <w:tcW w:w="626" w:type="dxa"/>
            <w:gridSpan w:val="2"/>
          </w:tcPr>
          <w:p w14:paraId="71745344" w14:textId="77777777" w:rsidR="00F53AC1" w:rsidRPr="00F53AC1" w:rsidRDefault="00F53AC1">
            <w:pPr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</w:p>
        </w:tc>
        <w:tc>
          <w:tcPr>
            <w:tcW w:w="704" w:type="dxa"/>
            <w:gridSpan w:val="2"/>
          </w:tcPr>
          <w:p w14:paraId="4A9BB9FD" w14:textId="652DB861" w:rsidR="00F53AC1" w:rsidRPr="00F53AC1" w:rsidRDefault="00F53AC1">
            <w:pPr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</w:p>
        </w:tc>
      </w:tr>
      <w:tr w:rsidR="00F53AC1" w:rsidRPr="00F53AC1" w14:paraId="31200133" w14:textId="533AFA9F" w:rsidTr="00913593">
        <w:trPr>
          <w:trHeight w:val="362"/>
        </w:trPr>
        <w:tc>
          <w:tcPr>
            <w:tcW w:w="794" w:type="dxa"/>
            <w:vMerge/>
            <w:shd w:val="clear" w:color="auto" w:fill="F2F2F2" w:themeFill="background1" w:themeFillShade="F2"/>
          </w:tcPr>
          <w:p w14:paraId="316336C4" w14:textId="30B2777F" w:rsidR="00F53AC1" w:rsidRPr="00F53AC1" w:rsidRDefault="00F53AC1" w:rsidP="00F53AC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52" w:type="dxa"/>
            <w:gridSpan w:val="2"/>
            <w:shd w:val="clear" w:color="auto" w:fill="F2F2F2" w:themeFill="background1" w:themeFillShade="F2"/>
          </w:tcPr>
          <w:p w14:paraId="4638D325" w14:textId="77777777" w:rsidR="00F53AC1" w:rsidRPr="00F53AC1" w:rsidRDefault="00F53AC1" w:rsidP="00F53AC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F53AC1">
              <w:rPr>
                <w:rFonts w:ascii="맑은 고딕" w:eastAsia="맑은 고딕" w:hAnsi="맑은 고딕"/>
                <w:sz w:val="18"/>
                <w:szCs w:val="18"/>
              </w:rPr>
              <w:t>식별표시</w:t>
            </w:r>
          </w:p>
        </w:tc>
        <w:tc>
          <w:tcPr>
            <w:tcW w:w="3376" w:type="dxa"/>
            <w:gridSpan w:val="5"/>
          </w:tcPr>
          <w:p w14:paraId="0D091965" w14:textId="77777777" w:rsidR="00F53AC1" w:rsidRPr="00F53AC1" w:rsidRDefault="00F53AC1" w:rsidP="00F53AC1">
            <w:pPr>
              <w:jc w:val="center"/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  <w:r w:rsidRPr="00F53AC1">
              <w:rPr>
                <w:rFonts w:ascii="맑은 고딕" w:eastAsia="맑은 고딕" w:hAnsi="맑은 고딕"/>
                <w:sz w:val="18"/>
                <w:szCs w:val="18"/>
                <w:lang w:eastAsia="ko-KR"/>
              </w:rPr>
              <w:t>제품에 식별표시가 되어 있는가?</w:t>
            </w:r>
          </w:p>
        </w:tc>
        <w:tc>
          <w:tcPr>
            <w:tcW w:w="626" w:type="dxa"/>
          </w:tcPr>
          <w:p w14:paraId="29276807" w14:textId="77777777" w:rsidR="00F53AC1" w:rsidRPr="00F53AC1" w:rsidRDefault="00F53AC1">
            <w:pPr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</w:p>
        </w:tc>
        <w:tc>
          <w:tcPr>
            <w:tcW w:w="626" w:type="dxa"/>
            <w:gridSpan w:val="3"/>
          </w:tcPr>
          <w:p w14:paraId="67CE9880" w14:textId="77777777" w:rsidR="00F53AC1" w:rsidRPr="00F53AC1" w:rsidRDefault="00F53AC1">
            <w:pPr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</w:p>
        </w:tc>
        <w:tc>
          <w:tcPr>
            <w:tcW w:w="626" w:type="dxa"/>
          </w:tcPr>
          <w:p w14:paraId="7BBD5D09" w14:textId="77777777" w:rsidR="00F53AC1" w:rsidRPr="00F53AC1" w:rsidRDefault="00F53AC1">
            <w:pPr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</w:p>
        </w:tc>
        <w:tc>
          <w:tcPr>
            <w:tcW w:w="626" w:type="dxa"/>
            <w:gridSpan w:val="2"/>
          </w:tcPr>
          <w:p w14:paraId="2AA709BF" w14:textId="77777777" w:rsidR="00F53AC1" w:rsidRPr="00F53AC1" w:rsidRDefault="00F53AC1">
            <w:pPr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</w:p>
        </w:tc>
        <w:tc>
          <w:tcPr>
            <w:tcW w:w="704" w:type="dxa"/>
            <w:gridSpan w:val="2"/>
          </w:tcPr>
          <w:p w14:paraId="18AD8C31" w14:textId="515E491B" w:rsidR="00F53AC1" w:rsidRPr="00F53AC1" w:rsidRDefault="00F53AC1">
            <w:pPr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</w:p>
        </w:tc>
      </w:tr>
      <w:tr w:rsidR="00F53AC1" w:rsidRPr="00F53AC1" w14:paraId="3298F04A" w14:textId="54E7F2E4" w:rsidTr="00913593">
        <w:trPr>
          <w:trHeight w:val="362"/>
        </w:trPr>
        <w:tc>
          <w:tcPr>
            <w:tcW w:w="794" w:type="dxa"/>
            <w:vMerge/>
            <w:shd w:val="clear" w:color="auto" w:fill="F2F2F2" w:themeFill="background1" w:themeFillShade="F2"/>
          </w:tcPr>
          <w:p w14:paraId="33DABC46" w14:textId="499F15EF" w:rsidR="00F53AC1" w:rsidRPr="00F53AC1" w:rsidRDefault="00F53AC1" w:rsidP="00F53AC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52" w:type="dxa"/>
            <w:gridSpan w:val="2"/>
            <w:shd w:val="clear" w:color="auto" w:fill="F2F2F2" w:themeFill="background1" w:themeFillShade="F2"/>
          </w:tcPr>
          <w:p w14:paraId="69758C7D" w14:textId="77777777" w:rsidR="00F53AC1" w:rsidRPr="00F53AC1" w:rsidRDefault="00F53AC1" w:rsidP="00F53AC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F53AC1">
              <w:rPr>
                <w:rFonts w:ascii="맑은 고딕" w:eastAsia="맑은 고딕" w:hAnsi="맑은 고딕"/>
                <w:sz w:val="18"/>
                <w:szCs w:val="18"/>
              </w:rPr>
              <w:t>선입선출</w:t>
            </w:r>
          </w:p>
        </w:tc>
        <w:tc>
          <w:tcPr>
            <w:tcW w:w="3376" w:type="dxa"/>
            <w:gridSpan w:val="5"/>
          </w:tcPr>
          <w:p w14:paraId="5D9B870D" w14:textId="77777777" w:rsidR="00F53AC1" w:rsidRPr="00F53AC1" w:rsidRDefault="00F53AC1" w:rsidP="00F53AC1">
            <w:pPr>
              <w:jc w:val="center"/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  <w:r w:rsidRPr="00F53AC1">
              <w:rPr>
                <w:rFonts w:ascii="맑은 고딕" w:eastAsia="맑은 고딕" w:hAnsi="맑은 고딕"/>
                <w:sz w:val="18"/>
                <w:szCs w:val="18"/>
                <w:lang w:eastAsia="ko-KR"/>
              </w:rPr>
              <w:t>선입선출이 가능한 보관상태인가?</w:t>
            </w:r>
          </w:p>
        </w:tc>
        <w:tc>
          <w:tcPr>
            <w:tcW w:w="626" w:type="dxa"/>
          </w:tcPr>
          <w:p w14:paraId="75A7CEB0" w14:textId="77777777" w:rsidR="00F53AC1" w:rsidRPr="00F53AC1" w:rsidRDefault="00F53AC1">
            <w:pPr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</w:p>
        </w:tc>
        <w:tc>
          <w:tcPr>
            <w:tcW w:w="626" w:type="dxa"/>
            <w:gridSpan w:val="3"/>
          </w:tcPr>
          <w:p w14:paraId="41B13B9C" w14:textId="77777777" w:rsidR="00F53AC1" w:rsidRPr="00F53AC1" w:rsidRDefault="00F53AC1">
            <w:pPr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</w:p>
        </w:tc>
        <w:tc>
          <w:tcPr>
            <w:tcW w:w="626" w:type="dxa"/>
          </w:tcPr>
          <w:p w14:paraId="4748AB4F" w14:textId="77777777" w:rsidR="00F53AC1" w:rsidRPr="00F53AC1" w:rsidRDefault="00F53AC1">
            <w:pPr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</w:p>
        </w:tc>
        <w:tc>
          <w:tcPr>
            <w:tcW w:w="626" w:type="dxa"/>
            <w:gridSpan w:val="2"/>
          </w:tcPr>
          <w:p w14:paraId="49E0D528" w14:textId="77777777" w:rsidR="00F53AC1" w:rsidRPr="00F53AC1" w:rsidRDefault="00F53AC1">
            <w:pPr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</w:p>
        </w:tc>
        <w:tc>
          <w:tcPr>
            <w:tcW w:w="704" w:type="dxa"/>
            <w:gridSpan w:val="2"/>
          </w:tcPr>
          <w:p w14:paraId="615DEC6B" w14:textId="5D17D088" w:rsidR="00F53AC1" w:rsidRPr="00F53AC1" w:rsidRDefault="00F53AC1">
            <w:pPr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</w:p>
        </w:tc>
      </w:tr>
      <w:tr w:rsidR="00F53AC1" w:rsidRPr="00F53AC1" w14:paraId="332CDB08" w14:textId="6B43ABAC" w:rsidTr="00913593">
        <w:trPr>
          <w:trHeight w:val="362"/>
        </w:trPr>
        <w:tc>
          <w:tcPr>
            <w:tcW w:w="794" w:type="dxa"/>
            <w:vMerge/>
            <w:shd w:val="clear" w:color="auto" w:fill="F2F2F2" w:themeFill="background1" w:themeFillShade="F2"/>
          </w:tcPr>
          <w:p w14:paraId="3047164F" w14:textId="771940A5" w:rsidR="00F53AC1" w:rsidRPr="00F53AC1" w:rsidRDefault="00F53AC1" w:rsidP="00F53AC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52" w:type="dxa"/>
            <w:gridSpan w:val="2"/>
            <w:shd w:val="clear" w:color="auto" w:fill="F2F2F2" w:themeFill="background1" w:themeFillShade="F2"/>
          </w:tcPr>
          <w:p w14:paraId="322F9CDB" w14:textId="77777777" w:rsidR="00F53AC1" w:rsidRPr="00F53AC1" w:rsidRDefault="00F53AC1" w:rsidP="00F53AC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F53AC1">
              <w:rPr>
                <w:rFonts w:ascii="맑은 고딕" w:eastAsia="맑은 고딕" w:hAnsi="맑은 고딕"/>
                <w:sz w:val="18"/>
                <w:szCs w:val="18"/>
              </w:rPr>
              <w:t>이격보관</w:t>
            </w:r>
          </w:p>
        </w:tc>
        <w:tc>
          <w:tcPr>
            <w:tcW w:w="3376" w:type="dxa"/>
            <w:gridSpan w:val="5"/>
          </w:tcPr>
          <w:p w14:paraId="67A15453" w14:textId="77777777" w:rsidR="00F53AC1" w:rsidRPr="00F53AC1" w:rsidRDefault="00F53AC1" w:rsidP="00F53AC1">
            <w:pPr>
              <w:jc w:val="center"/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  <w:r w:rsidRPr="00F53AC1">
              <w:rPr>
                <w:rFonts w:ascii="맑은 고딕" w:eastAsia="맑은 고딕" w:hAnsi="맑은 고딕"/>
                <w:sz w:val="18"/>
                <w:szCs w:val="18"/>
                <w:lang w:eastAsia="ko-KR"/>
              </w:rPr>
              <w:t>이격보관은 되어 있는가?</w:t>
            </w:r>
          </w:p>
        </w:tc>
        <w:tc>
          <w:tcPr>
            <w:tcW w:w="626" w:type="dxa"/>
          </w:tcPr>
          <w:p w14:paraId="2790B071" w14:textId="77777777" w:rsidR="00F53AC1" w:rsidRPr="00F53AC1" w:rsidRDefault="00F53AC1">
            <w:pPr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</w:p>
        </w:tc>
        <w:tc>
          <w:tcPr>
            <w:tcW w:w="626" w:type="dxa"/>
            <w:gridSpan w:val="3"/>
          </w:tcPr>
          <w:p w14:paraId="74CD9898" w14:textId="77777777" w:rsidR="00F53AC1" w:rsidRPr="00F53AC1" w:rsidRDefault="00F53AC1">
            <w:pPr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</w:p>
        </w:tc>
        <w:tc>
          <w:tcPr>
            <w:tcW w:w="626" w:type="dxa"/>
          </w:tcPr>
          <w:p w14:paraId="0E63EC3E" w14:textId="77777777" w:rsidR="00F53AC1" w:rsidRPr="00F53AC1" w:rsidRDefault="00F53AC1">
            <w:pPr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</w:p>
        </w:tc>
        <w:tc>
          <w:tcPr>
            <w:tcW w:w="626" w:type="dxa"/>
            <w:gridSpan w:val="2"/>
          </w:tcPr>
          <w:p w14:paraId="2A6AC517" w14:textId="77777777" w:rsidR="00F53AC1" w:rsidRPr="00F53AC1" w:rsidRDefault="00F53AC1">
            <w:pPr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</w:p>
        </w:tc>
        <w:tc>
          <w:tcPr>
            <w:tcW w:w="704" w:type="dxa"/>
            <w:gridSpan w:val="2"/>
          </w:tcPr>
          <w:p w14:paraId="1E1DC76B" w14:textId="1B0846CC" w:rsidR="00F53AC1" w:rsidRPr="00F53AC1" w:rsidRDefault="00F53AC1">
            <w:pPr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</w:p>
        </w:tc>
      </w:tr>
      <w:tr w:rsidR="00F53AC1" w:rsidRPr="00F53AC1" w14:paraId="7EDC0F44" w14:textId="777816EE" w:rsidTr="00913593">
        <w:trPr>
          <w:trHeight w:val="1547"/>
        </w:trPr>
        <w:tc>
          <w:tcPr>
            <w:tcW w:w="794" w:type="dxa"/>
            <w:shd w:val="clear" w:color="auto" w:fill="F2F2F2" w:themeFill="background1" w:themeFillShade="F2"/>
          </w:tcPr>
          <w:p w14:paraId="5ADB8471" w14:textId="77777777" w:rsidR="00F53AC1" w:rsidRPr="00F53AC1" w:rsidRDefault="00F53AC1" w:rsidP="00F53AC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F53AC1">
              <w:rPr>
                <w:rFonts w:ascii="맑은 고딕" w:eastAsia="맑은 고딕" w:hAnsi="맑은 고딕"/>
                <w:sz w:val="18"/>
                <w:szCs w:val="18"/>
              </w:rPr>
              <w:t>환경</w:t>
            </w:r>
          </w:p>
        </w:tc>
        <w:tc>
          <w:tcPr>
            <w:tcW w:w="1252" w:type="dxa"/>
            <w:gridSpan w:val="2"/>
            <w:shd w:val="clear" w:color="auto" w:fill="F2F2F2" w:themeFill="background1" w:themeFillShade="F2"/>
          </w:tcPr>
          <w:p w14:paraId="3274C848" w14:textId="77777777" w:rsidR="00F53AC1" w:rsidRPr="00F53AC1" w:rsidRDefault="00F53AC1" w:rsidP="00F53AC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F53AC1">
              <w:rPr>
                <w:rFonts w:ascii="맑은 고딕" w:eastAsia="맑은 고딕" w:hAnsi="맑은 고딕"/>
                <w:sz w:val="18"/>
                <w:szCs w:val="18"/>
              </w:rPr>
              <w:t>시설상태</w:t>
            </w:r>
          </w:p>
        </w:tc>
        <w:tc>
          <w:tcPr>
            <w:tcW w:w="3376" w:type="dxa"/>
            <w:gridSpan w:val="5"/>
          </w:tcPr>
          <w:p w14:paraId="453434D8" w14:textId="77777777" w:rsidR="00F53AC1" w:rsidRPr="00F53AC1" w:rsidRDefault="00F53AC1" w:rsidP="00F53AC1">
            <w:pPr>
              <w:jc w:val="center"/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  <w:r w:rsidRPr="00F53AC1">
              <w:rPr>
                <w:rFonts w:ascii="맑은 고딕" w:eastAsia="맑은 고딕" w:hAnsi="맑은 고딕"/>
                <w:sz w:val="18"/>
                <w:szCs w:val="18"/>
                <w:lang w:eastAsia="ko-KR"/>
              </w:rPr>
              <w:t>바닥, 내벽, 천장, 문 파손이 없는가? 소음, 진동, 녹, 떨림이 발생하는가?</w:t>
            </w:r>
          </w:p>
        </w:tc>
        <w:tc>
          <w:tcPr>
            <w:tcW w:w="626" w:type="dxa"/>
          </w:tcPr>
          <w:p w14:paraId="7A580F2D" w14:textId="77777777" w:rsidR="00F53AC1" w:rsidRPr="00F53AC1" w:rsidRDefault="00F53AC1">
            <w:pPr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</w:p>
        </w:tc>
        <w:tc>
          <w:tcPr>
            <w:tcW w:w="626" w:type="dxa"/>
            <w:gridSpan w:val="3"/>
          </w:tcPr>
          <w:p w14:paraId="1F4B1A79" w14:textId="77777777" w:rsidR="00F53AC1" w:rsidRPr="00F53AC1" w:rsidRDefault="00F53AC1">
            <w:pPr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</w:p>
        </w:tc>
        <w:tc>
          <w:tcPr>
            <w:tcW w:w="626" w:type="dxa"/>
          </w:tcPr>
          <w:p w14:paraId="1F4367CE" w14:textId="77777777" w:rsidR="00F53AC1" w:rsidRPr="00F53AC1" w:rsidRDefault="00F53AC1">
            <w:pPr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</w:p>
        </w:tc>
        <w:tc>
          <w:tcPr>
            <w:tcW w:w="626" w:type="dxa"/>
            <w:gridSpan w:val="2"/>
          </w:tcPr>
          <w:p w14:paraId="77F20720" w14:textId="77777777" w:rsidR="00F53AC1" w:rsidRPr="00F53AC1" w:rsidRDefault="00F53AC1">
            <w:pPr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</w:p>
        </w:tc>
        <w:tc>
          <w:tcPr>
            <w:tcW w:w="704" w:type="dxa"/>
            <w:gridSpan w:val="2"/>
          </w:tcPr>
          <w:p w14:paraId="5514981A" w14:textId="60E2DD7E" w:rsidR="00F53AC1" w:rsidRPr="00F53AC1" w:rsidRDefault="00F53AC1">
            <w:pPr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</w:p>
        </w:tc>
      </w:tr>
      <w:tr w:rsidR="00F53AC1" w:rsidRPr="00F53AC1" w14:paraId="5978D1FD" w14:textId="121C102A" w:rsidTr="00913593">
        <w:trPr>
          <w:trHeight w:val="1582"/>
        </w:trPr>
        <w:tc>
          <w:tcPr>
            <w:tcW w:w="794" w:type="dxa"/>
            <w:shd w:val="clear" w:color="auto" w:fill="F2F2F2" w:themeFill="background1" w:themeFillShade="F2"/>
          </w:tcPr>
          <w:p w14:paraId="5B42AADF" w14:textId="77777777" w:rsidR="00F53AC1" w:rsidRPr="00F53AC1" w:rsidRDefault="00F53AC1" w:rsidP="00F53AC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F53AC1">
              <w:rPr>
                <w:rFonts w:ascii="맑은 고딕" w:eastAsia="맑은 고딕" w:hAnsi="맑은 고딕"/>
                <w:sz w:val="18"/>
                <w:szCs w:val="18"/>
              </w:rPr>
              <w:t>통제</w:t>
            </w:r>
          </w:p>
        </w:tc>
        <w:tc>
          <w:tcPr>
            <w:tcW w:w="1252" w:type="dxa"/>
            <w:gridSpan w:val="2"/>
            <w:shd w:val="clear" w:color="auto" w:fill="F2F2F2" w:themeFill="background1" w:themeFillShade="F2"/>
          </w:tcPr>
          <w:p w14:paraId="27A220ED" w14:textId="77777777" w:rsidR="00F53AC1" w:rsidRPr="00F53AC1" w:rsidRDefault="00F53AC1" w:rsidP="00F53AC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F53AC1">
              <w:rPr>
                <w:rFonts w:ascii="맑은 고딕" w:eastAsia="맑은 고딕" w:hAnsi="맑은 고딕"/>
                <w:sz w:val="18"/>
                <w:szCs w:val="18"/>
              </w:rPr>
              <w:t>출입통제</w:t>
            </w:r>
          </w:p>
        </w:tc>
        <w:tc>
          <w:tcPr>
            <w:tcW w:w="3376" w:type="dxa"/>
            <w:gridSpan w:val="5"/>
          </w:tcPr>
          <w:p w14:paraId="11D5FDDD" w14:textId="77777777" w:rsidR="00F53AC1" w:rsidRPr="00F53AC1" w:rsidRDefault="00F53AC1" w:rsidP="00F53AC1">
            <w:pPr>
              <w:jc w:val="center"/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  <w:r w:rsidRPr="00F53AC1">
              <w:rPr>
                <w:rFonts w:ascii="맑은 고딕" w:eastAsia="맑은 고딕" w:hAnsi="맑은 고딕"/>
                <w:sz w:val="18"/>
                <w:szCs w:val="18"/>
                <w:lang w:eastAsia="ko-KR"/>
              </w:rPr>
              <w:t>담당자 이외의 출입을 통제되고 있는가? 출입시 복장상태는 청결한가?</w:t>
            </w:r>
          </w:p>
        </w:tc>
        <w:tc>
          <w:tcPr>
            <w:tcW w:w="626" w:type="dxa"/>
          </w:tcPr>
          <w:p w14:paraId="7653BB9D" w14:textId="77777777" w:rsidR="00F53AC1" w:rsidRPr="00F53AC1" w:rsidRDefault="00F53AC1">
            <w:pPr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</w:p>
        </w:tc>
        <w:tc>
          <w:tcPr>
            <w:tcW w:w="626" w:type="dxa"/>
            <w:gridSpan w:val="3"/>
          </w:tcPr>
          <w:p w14:paraId="0551768B" w14:textId="77777777" w:rsidR="00F53AC1" w:rsidRPr="00F53AC1" w:rsidRDefault="00F53AC1">
            <w:pPr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</w:p>
        </w:tc>
        <w:tc>
          <w:tcPr>
            <w:tcW w:w="626" w:type="dxa"/>
          </w:tcPr>
          <w:p w14:paraId="213D5364" w14:textId="77777777" w:rsidR="00F53AC1" w:rsidRPr="00F53AC1" w:rsidRDefault="00F53AC1">
            <w:pPr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</w:p>
        </w:tc>
        <w:tc>
          <w:tcPr>
            <w:tcW w:w="626" w:type="dxa"/>
            <w:gridSpan w:val="2"/>
          </w:tcPr>
          <w:p w14:paraId="48B4F334" w14:textId="77777777" w:rsidR="00F53AC1" w:rsidRPr="00F53AC1" w:rsidRDefault="00F53AC1">
            <w:pPr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</w:p>
        </w:tc>
        <w:tc>
          <w:tcPr>
            <w:tcW w:w="704" w:type="dxa"/>
            <w:gridSpan w:val="2"/>
          </w:tcPr>
          <w:p w14:paraId="59A4D241" w14:textId="062937F1" w:rsidR="00F53AC1" w:rsidRPr="00F53AC1" w:rsidRDefault="00F53AC1">
            <w:pPr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</w:p>
        </w:tc>
      </w:tr>
    </w:tbl>
    <w:p w14:paraId="0B1CB46D" w14:textId="77777777" w:rsidR="00F62E3D" w:rsidRPr="00F53AC1" w:rsidRDefault="00F62E3D" w:rsidP="00F53AC1">
      <w:pPr>
        <w:rPr>
          <w:rFonts w:ascii="맑은 고딕" w:eastAsia="맑은 고딕" w:hAnsi="맑은 고딕" w:hint="eastAsia"/>
          <w:lang w:eastAsia="ko-KR"/>
        </w:rPr>
      </w:pPr>
    </w:p>
    <w:sectPr w:rsidR="00F62E3D" w:rsidRPr="00F53AC1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A268E" w14:textId="77777777" w:rsidR="00F62E3D" w:rsidRDefault="00F62E3D" w:rsidP="00F53AC1">
      <w:pPr>
        <w:spacing w:after="0" w:line="240" w:lineRule="auto"/>
      </w:pPr>
      <w:r>
        <w:separator/>
      </w:r>
    </w:p>
  </w:endnote>
  <w:endnote w:type="continuationSeparator" w:id="0">
    <w:p w14:paraId="18E8E9A9" w14:textId="77777777" w:rsidR="00F62E3D" w:rsidRDefault="00F62E3D" w:rsidP="00F53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D0963" w14:textId="77777777" w:rsidR="00F62E3D" w:rsidRDefault="00F62E3D" w:rsidP="00F53AC1">
      <w:pPr>
        <w:spacing w:after="0" w:line="240" w:lineRule="auto"/>
      </w:pPr>
      <w:r>
        <w:separator/>
      </w:r>
    </w:p>
  </w:footnote>
  <w:footnote w:type="continuationSeparator" w:id="0">
    <w:p w14:paraId="327DEFDF" w14:textId="77777777" w:rsidR="00F62E3D" w:rsidRDefault="00F62E3D" w:rsidP="00F53A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45132292">
    <w:abstractNumId w:val="8"/>
  </w:num>
  <w:num w:numId="2" w16cid:durableId="649477533">
    <w:abstractNumId w:val="6"/>
  </w:num>
  <w:num w:numId="3" w16cid:durableId="1778672447">
    <w:abstractNumId w:val="5"/>
  </w:num>
  <w:num w:numId="4" w16cid:durableId="1329214726">
    <w:abstractNumId w:val="4"/>
  </w:num>
  <w:num w:numId="5" w16cid:durableId="1502232931">
    <w:abstractNumId w:val="7"/>
  </w:num>
  <w:num w:numId="6" w16cid:durableId="1439905695">
    <w:abstractNumId w:val="3"/>
  </w:num>
  <w:num w:numId="7" w16cid:durableId="1432435297">
    <w:abstractNumId w:val="2"/>
  </w:num>
  <w:num w:numId="8" w16cid:durableId="804009913">
    <w:abstractNumId w:val="1"/>
  </w:num>
  <w:num w:numId="9" w16cid:durableId="1094026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4E5BFE"/>
    <w:rsid w:val="007674F9"/>
    <w:rsid w:val="00913593"/>
    <w:rsid w:val="0091359A"/>
    <w:rsid w:val="00AA1D8D"/>
    <w:rsid w:val="00B051DD"/>
    <w:rsid w:val="00B47730"/>
    <w:rsid w:val="00CB0664"/>
    <w:rsid w:val="00F53AC1"/>
    <w:rsid w:val="00F62E3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2DA2609"/>
  <w14:defaultImageDpi w14:val="300"/>
  <w15:docId w15:val="{677669E0-550B-4002-8513-37028120E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머리글 Char"/>
    <w:basedOn w:val="a2"/>
    <w:link w:val="a5"/>
    <w:uiPriority w:val="99"/>
    <w:rsid w:val="00E618BF"/>
  </w:style>
  <w:style w:type="paragraph" w:styleId="a6">
    <w:name w:val="footer"/>
    <w:basedOn w:val="a1"/>
    <w:link w:val="Char0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바닥글 Char"/>
    <w:basedOn w:val="a2"/>
    <w:link w:val="a6"/>
    <w:uiPriority w:val="99"/>
    <w:rsid w:val="00E618BF"/>
  </w:style>
  <w:style w:type="paragraph" w:styleId="a7">
    <w:name w:val="No Spacing"/>
    <w:uiPriority w:val="1"/>
    <w:qFormat/>
    <w:rsid w:val="00FC693F"/>
    <w:pPr>
      <w:spacing w:after="0" w:line="240" w:lineRule="auto"/>
    </w:pPr>
  </w:style>
  <w:style w:type="character" w:customStyle="1" w:styleId="1Char">
    <w:name w:val="제목 1 Char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제목 2 Char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제목 3 Char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Title"/>
    <w:basedOn w:val="a1"/>
    <w:next w:val="a1"/>
    <w:link w:val="Char1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제목 Char"/>
    <w:basedOn w:val="a2"/>
    <w:link w:val="a8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Subtitle"/>
    <w:basedOn w:val="a1"/>
    <w:next w:val="a1"/>
    <w:link w:val="Char2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부제 Char"/>
    <w:basedOn w:val="a2"/>
    <w:link w:val="a9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b">
    <w:name w:val="Body Text"/>
    <w:basedOn w:val="a1"/>
    <w:link w:val="Char3"/>
    <w:uiPriority w:val="99"/>
    <w:unhideWhenUsed/>
    <w:rsid w:val="00AA1D8D"/>
    <w:pPr>
      <w:spacing w:after="120"/>
    </w:pPr>
  </w:style>
  <w:style w:type="character" w:customStyle="1" w:styleId="Char3">
    <w:name w:val="본문 Char"/>
    <w:basedOn w:val="a2"/>
    <w:link w:val="ab"/>
    <w:uiPriority w:val="99"/>
    <w:rsid w:val="00AA1D8D"/>
  </w:style>
  <w:style w:type="paragraph" w:styleId="22">
    <w:name w:val="Body Text 2"/>
    <w:basedOn w:val="a1"/>
    <w:link w:val="2Char0"/>
    <w:uiPriority w:val="99"/>
    <w:unhideWhenUsed/>
    <w:rsid w:val="00AA1D8D"/>
    <w:pPr>
      <w:spacing w:after="120" w:line="480" w:lineRule="auto"/>
    </w:pPr>
  </w:style>
  <w:style w:type="character" w:customStyle="1" w:styleId="2Char0">
    <w:name w:val="본문 2 Char"/>
    <w:basedOn w:val="a2"/>
    <w:link w:val="22"/>
    <w:uiPriority w:val="99"/>
    <w:rsid w:val="00AA1D8D"/>
  </w:style>
  <w:style w:type="paragraph" w:styleId="32">
    <w:name w:val="Body Text 3"/>
    <w:basedOn w:val="a1"/>
    <w:link w:val="3Char0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Char0">
    <w:name w:val="본문 3 Char"/>
    <w:basedOn w:val="a2"/>
    <w:link w:val="32"/>
    <w:uiPriority w:val="99"/>
    <w:rsid w:val="00AA1D8D"/>
    <w:rPr>
      <w:sz w:val="16"/>
      <w:szCs w:val="16"/>
    </w:rPr>
  </w:style>
  <w:style w:type="paragraph" w:styleId="ac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3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3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d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4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4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e">
    <w:name w:val="macro"/>
    <w:link w:val="Char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Char4">
    <w:name w:val="매크로 텍스트 Char"/>
    <w:basedOn w:val="a2"/>
    <w:link w:val="ae"/>
    <w:uiPriority w:val="99"/>
    <w:rsid w:val="0029639D"/>
    <w:rPr>
      <w:rFonts w:ascii="Courier" w:hAnsi="Courier"/>
      <w:sz w:val="20"/>
      <w:szCs w:val="20"/>
    </w:rPr>
  </w:style>
  <w:style w:type="paragraph" w:styleId="af">
    <w:name w:val="Quote"/>
    <w:basedOn w:val="a1"/>
    <w:next w:val="a1"/>
    <w:link w:val="Char5"/>
    <w:uiPriority w:val="29"/>
    <w:qFormat/>
    <w:rsid w:val="00FC693F"/>
    <w:rPr>
      <w:i/>
      <w:iCs/>
      <w:color w:val="000000" w:themeColor="text1"/>
    </w:rPr>
  </w:style>
  <w:style w:type="character" w:customStyle="1" w:styleId="Char5">
    <w:name w:val="인용 Char"/>
    <w:basedOn w:val="a2"/>
    <w:link w:val="af"/>
    <w:uiPriority w:val="29"/>
    <w:rsid w:val="00FC693F"/>
    <w:rPr>
      <w:i/>
      <w:iCs/>
      <w:color w:val="000000" w:themeColor="text1"/>
    </w:rPr>
  </w:style>
  <w:style w:type="character" w:customStyle="1" w:styleId="4Char">
    <w:name w:val="제목 4 Char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제목 5 Char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제목 6 Char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제목 7 Char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제목 8 Char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제목 9 Char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0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1">
    <w:name w:val="Strong"/>
    <w:basedOn w:val="a2"/>
    <w:uiPriority w:val="22"/>
    <w:qFormat/>
    <w:rsid w:val="00FC693F"/>
    <w:rPr>
      <w:b/>
      <w:bCs/>
    </w:rPr>
  </w:style>
  <w:style w:type="character" w:styleId="af2">
    <w:name w:val="Emphasis"/>
    <w:basedOn w:val="a2"/>
    <w:uiPriority w:val="20"/>
    <w:qFormat/>
    <w:rsid w:val="00FC693F"/>
    <w:rPr>
      <w:i/>
      <w:iCs/>
    </w:rPr>
  </w:style>
  <w:style w:type="paragraph" w:styleId="af3">
    <w:name w:val="Intense Quote"/>
    <w:basedOn w:val="a1"/>
    <w:next w:val="a1"/>
    <w:link w:val="Char6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6">
    <w:name w:val="강한 인용 Char"/>
    <w:basedOn w:val="a2"/>
    <w:link w:val="af3"/>
    <w:uiPriority w:val="30"/>
    <w:rsid w:val="00FC693F"/>
    <w:rPr>
      <w:b/>
      <w:bCs/>
      <w:i/>
      <w:iCs/>
      <w:color w:val="4F81BD" w:themeColor="accent1"/>
    </w:rPr>
  </w:style>
  <w:style w:type="character" w:styleId="af4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5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6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7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8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9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a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b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c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0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5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1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6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2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7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5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d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e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0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Kim, Soomin (Seoul)</cp:lastModifiedBy>
  <cp:revision>3</cp:revision>
  <dcterms:created xsi:type="dcterms:W3CDTF">2025-12-10T04:11:00Z</dcterms:created>
  <dcterms:modified xsi:type="dcterms:W3CDTF">2025-12-10T04:13:00Z</dcterms:modified>
  <cp:category/>
</cp:coreProperties>
</file>